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/>
          <w:bCs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b/>
          <w:bCs/>
          <w:sz w:val="44"/>
          <w:szCs w:val="44"/>
          <w:lang w:eastAsia="zh-CN"/>
        </w:rPr>
        <w:t>合肥工业</w:t>
      </w:r>
      <w:r>
        <w:rPr>
          <w:rFonts w:hint="eastAsia" w:ascii="方正小标宋简体" w:hAnsi="方正小标宋简体" w:eastAsia="方正小标宋简体" w:cs="方正小标宋简体"/>
          <w:b/>
          <w:bCs/>
          <w:sz w:val="44"/>
          <w:szCs w:val="44"/>
          <w:lang w:eastAsia="zh-CN"/>
        </w:rPr>
        <w:t>学校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b/>
          <w:bCs/>
          <w:sz w:val="44"/>
          <w:szCs w:val="44"/>
          <w:lang w:eastAsia="zh-CN"/>
        </w:rPr>
        <w:t>食堂</w:t>
      </w:r>
      <w:r>
        <w:rPr>
          <w:rFonts w:hint="eastAsia" w:ascii="方正小标宋简体" w:hAnsi="方正小标宋简体" w:eastAsia="方正小标宋简体" w:cs="方正小标宋简体"/>
          <w:b/>
          <w:bCs/>
          <w:sz w:val="44"/>
          <w:szCs w:val="44"/>
          <w:lang w:eastAsia="zh-CN"/>
        </w:rPr>
        <w:t>食品卫生安全日常监督</w:t>
      </w:r>
      <w:r>
        <w:rPr>
          <w:rFonts w:hint="eastAsia" w:ascii="方正小标宋简体" w:hAnsi="方正小标宋简体" w:eastAsia="方正小标宋简体" w:cs="方正小标宋简体"/>
          <w:b/>
          <w:bCs/>
          <w:sz w:val="44"/>
          <w:szCs w:val="44"/>
          <w:lang w:eastAsia="zh-CN"/>
        </w:rPr>
        <w:t>管理</w:t>
      </w:r>
      <w:r>
        <w:rPr>
          <w:rFonts w:hint="eastAsia" w:ascii="方正小标宋简体" w:hAnsi="方正小标宋简体" w:eastAsia="方正小标宋简体" w:cs="方正小标宋简体"/>
          <w:b/>
          <w:bCs/>
          <w:sz w:val="44"/>
          <w:szCs w:val="44"/>
          <w:lang w:eastAsia="zh-CN"/>
        </w:rPr>
        <w:t>办法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br w:type="textWrapping"/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（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试行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学校食堂食品卫生安全是学校工作重要方面，关系到全校师生的饮食卫生安全。为不断完善食堂日常管理,提高食品卫生安全系数,保障广大师生健康，根据食堂实际监管工作要求,特制定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食堂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食品卫生安全日常监督办法。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firstLine="640" w:firstLineChars="200"/>
        <w:jc w:val="left"/>
        <w:textAlignment w:val="auto"/>
        <w:rPr>
          <w:rFonts w:hint="eastAsia" w:ascii="黑体" w:hAnsi="黑体" w:eastAsia="黑体" w:cs="黑体"/>
          <w:b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一、</w:t>
      </w:r>
      <w:r>
        <w:rPr>
          <w:rFonts w:hint="eastAsia" w:ascii="黑体" w:hAnsi="黑体" w:eastAsia="黑体" w:cs="黑体"/>
          <w:b/>
          <w:sz w:val="32"/>
          <w:szCs w:val="32"/>
          <w:lang w:eastAsia="zh-CN"/>
        </w:rPr>
        <w:t>日常流程管理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firstLine="640" w:firstLineChars="200"/>
        <w:jc w:val="left"/>
        <w:textAlignment w:val="auto"/>
        <w:rPr>
          <w:rFonts w:hint="eastAsia" w:ascii="楷体" w:hAnsi="楷体" w:eastAsia="楷体" w:cs="楷体"/>
          <w:sz w:val="32"/>
          <w:szCs w:val="32"/>
          <w:lang w:eastAsia="zh-CN"/>
        </w:rPr>
      </w:pPr>
      <w:r>
        <w:rPr>
          <w:rFonts w:hint="eastAsia" w:ascii="楷体" w:hAnsi="楷体" w:eastAsia="楷体" w:cs="楷体"/>
          <w:sz w:val="32"/>
          <w:szCs w:val="32"/>
          <w:lang w:eastAsia="zh-CN"/>
        </w:rPr>
        <w:t>（</w:t>
      </w: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一</w:t>
      </w:r>
      <w:r>
        <w:rPr>
          <w:rFonts w:hint="eastAsia" w:ascii="楷体" w:hAnsi="楷体" w:eastAsia="楷体" w:cs="楷体"/>
          <w:sz w:val="32"/>
          <w:szCs w:val="32"/>
          <w:lang w:eastAsia="zh-CN"/>
        </w:rPr>
        <w:t>）把好源头关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原材料（每一个品种）的采购必须由水印相机实时拍摄后查验，查验内容包括食材的感官、性状、色泽、数量等。照片须通过食堂内部群发出来，并收集、储存当天的每一张照片。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firstLine="640" w:firstLineChars="200"/>
        <w:jc w:val="left"/>
        <w:textAlignment w:val="auto"/>
        <w:rPr>
          <w:rFonts w:hint="eastAsia" w:ascii="楷体" w:hAnsi="楷体" w:eastAsia="楷体" w:cs="楷体"/>
          <w:sz w:val="32"/>
          <w:szCs w:val="32"/>
          <w:lang w:eastAsia="zh-CN"/>
        </w:rPr>
      </w:pPr>
      <w:r>
        <w:rPr>
          <w:rFonts w:hint="eastAsia" w:ascii="楷体" w:hAnsi="楷体" w:eastAsia="楷体" w:cs="楷体"/>
          <w:sz w:val="32"/>
          <w:szCs w:val="32"/>
          <w:lang w:eastAsia="zh-CN"/>
        </w:rPr>
        <w:t>（</w:t>
      </w: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二</w:t>
      </w:r>
      <w:r>
        <w:rPr>
          <w:rFonts w:hint="eastAsia" w:ascii="楷体" w:hAnsi="楷体" w:eastAsia="楷体" w:cs="楷体"/>
          <w:sz w:val="32"/>
          <w:szCs w:val="32"/>
          <w:lang w:eastAsia="zh-CN"/>
        </w:rPr>
        <w:t>）严控加工环节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专人拍摄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明厨亮灶的视频，实时监督工作人员的规范操作。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firstLine="640" w:firstLineChars="200"/>
        <w:jc w:val="left"/>
        <w:textAlignment w:val="auto"/>
        <w:rPr>
          <w:rFonts w:hint="eastAsia" w:ascii="楷体" w:hAnsi="楷体" w:eastAsia="楷体" w:cs="楷体"/>
          <w:sz w:val="32"/>
          <w:szCs w:val="32"/>
          <w:lang w:eastAsia="zh-CN"/>
        </w:rPr>
      </w:pPr>
      <w:r>
        <w:rPr>
          <w:rFonts w:hint="eastAsia" w:ascii="楷体" w:hAnsi="楷体" w:eastAsia="楷体" w:cs="楷体"/>
          <w:sz w:val="32"/>
          <w:szCs w:val="32"/>
          <w:lang w:eastAsia="zh-CN"/>
        </w:rPr>
        <w:t>（</w:t>
      </w: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三</w:t>
      </w:r>
      <w:r>
        <w:rPr>
          <w:rFonts w:hint="eastAsia" w:ascii="楷体" w:hAnsi="楷体" w:eastAsia="楷体" w:cs="楷体"/>
          <w:sz w:val="32"/>
          <w:szCs w:val="32"/>
          <w:lang w:eastAsia="zh-CN"/>
        </w:rPr>
        <w:t>）紧盯消毒细节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监督碗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筷消毒和地面、空气消毒并记录。水印相机拍摄照片当天发布至食堂内部群。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firstLine="640" w:firstLineChars="200"/>
        <w:jc w:val="left"/>
        <w:textAlignment w:val="auto"/>
        <w:rPr>
          <w:rFonts w:hint="eastAsia" w:ascii="楷体" w:hAnsi="楷体" w:eastAsia="楷体" w:cs="楷体"/>
          <w:sz w:val="32"/>
          <w:szCs w:val="32"/>
          <w:lang w:eastAsia="zh-CN"/>
        </w:rPr>
      </w:pPr>
      <w:r>
        <w:rPr>
          <w:rFonts w:hint="eastAsia" w:ascii="楷体" w:hAnsi="楷体" w:eastAsia="楷体" w:cs="楷体"/>
          <w:sz w:val="32"/>
          <w:szCs w:val="32"/>
          <w:lang w:eastAsia="zh-CN"/>
        </w:rPr>
        <w:t>（</w:t>
      </w: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四</w:t>
      </w:r>
      <w:r>
        <w:rPr>
          <w:rFonts w:hint="eastAsia" w:ascii="楷体" w:hAnsi="楷体" w:eastAsia="楷体" w:cs="楷体"/>
          <w:sz w:val="32"/>
          <w:szCs w:val="32"/>
          <w:lang w:eastAsia="zh-CN"/>
        </w:rPr>
        <w:t>）严查台账和收据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实行台账和收据一一对应，核验厂家、数量与票据是否统一。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firstLine="640" w:firstLineChars="200"/>
        <w:jc w:val="left"/>
        <w:textAlignment w:val="auto"/>
        <w:rPr>
          <w:rFonts w:hint="eastAsia" w:ascii="楷体" w:hAnsi="楷体" w:eastAsia="楷体" w:cs="楷体"/>
          <w:sz w:val="32"/>
          <w:szCs w:val="32"/>
          <w:lang w:eastAsia="zh-CN"/>
        </w:rPr>
      </w:pPr>
      <w:r>
        <w:rPr>
          <w:rFonts w:hint="eastAsia" w:ascii="楷体" w:hAnsi="楷体" w:eastAsia="楷体" w:cs="楷体"/>
          <w:sz w:val="32"/>
          <w:szCs w:val="32"/>
          <w:lang w:eastAsia="zh-CN"/>
        </w:rPr>
        <w:t>（</w:t>
      </w: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五</w:t>
      </w:r>
      <w:r>
        <w:rPr>
          <w:rFonts w:hint="eastAsia" w:ascii="楷体" w:hAnsi="楷体" w:eastAsia="楷体" w:cs="楷体"/>
          <w:sz w:val="32"/>
          <w:szCs w:val="32"/>
          <w:lang w:eastAsia="zh-CN"/>
        </w:rPr>
        <w:t>）实行五证制度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firstLine="643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生产产家：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须持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营业执照、食品生产许可证、产品合格证；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销售厂家：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营业执照、食品经营许可证并。登记、收集所有证照的复印件。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firstLine="640" w:firstLineChars="200"/>
        <w:jc w:val="left"/>
        <w:textAlignment w:val="auto"/>
        <w:rPr>
          <w:rFonts w:hint="eastAsia" w:ascii="楷体" w:hAnsi="楷体" w:eastAsia="楷体" w:cs="楷体"/>
          <w:sz w:val="32"/>
          <w:szCs w:val="32"/>
          <w:lang w:eastAsia="zh-CN"/>
        </w:rPr>
      </w:pPr>
      <w:r>
        <w:rPr>
          <w:rFonts w:hint="eastAsia" w:ascii="楷体" w:hAnsi="楷体" w:eastAsia="楷体" w:cs="楷体"/>
          <w:sz w:val="32"/>
          <w:szCs w:val="32"/>
          <w:lang w:eastAsia="zh-CN"/>
        </w:rPr>
        <w:t>（</w:t>
      </w: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六</w:t>
      </w:r>
      <w:r>
        <w:rPr>
          <w:rFonts w:hint="eastAsia" w:ascii="楷体" w:hAnsi="楷体" w:eastAsia="楷体" w:cs="楷体"/>
          <w:sz w:val="32"/>
          <w:szCs w:val="32"/>
          <w:lang w:eastAsia="zh-CN"/>
        </w:rPr>
        <w:t>）操作人员培训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操作人员应参加每月食品卫生安全理论考试，教育引导操作人员从理论和实操方面充分重视食品安全。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firstLine="640" w:firstLineChars="200"/>
        <w:jc w:val="left"/>
        <w:textAlignment w:val="auto"/>
        <w:rPr>
          <w:rFonts w:hint="eastAsia" w:ascii="黑体" w:hAnsi="黑体" w:eastAsia="黑体" w:cs="黑体"/>
          <w:b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二、</w:t>
      </w:r>
      <w:r>
        <w:rPr>
          <w:rFonts w:hint="eastAsia" w:ascii="黑体" w:hAnsi="黑体" w:eastAsia="黑体" w:cs="黑体"/>
          <w:b/>
          <w:sz w:val="32"/>
          <w:szCs w:val="32"/>
          <w:lang w:eastAsia="zh-CN"/>
        </w:rPr>
        <w:t>日常监督管理</w:t>
      </w:r>
    </w:p>
    <w:p>
      <w:pPr>
        <w:pStyle w:val="143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firstLine="640" w:firstLineChars="200"/>
        <w:jc w:val="left"/>
        <w:textAlignment w:val="auto"/>
        <w:rPr>
          <w:rFonts w:hint="eastAsia" w:ascii="楷体" w:hAnsi="楷体" w:eastAsia="楷体" w:cs="楷体"/>
          <w:sz w:val="32"/>
          <w:szCs w:val="32"/>
          <w:lang w:eastAsia="zh-CN"/>
        </w:rPr>
      </w:pPr>
      <w:r>
        <w:rPr>
          <w:rFonts w:hint="eastAsia" w:ascii="楷体" w:hAnsi="楷体" w:eastAsia="楷体" w:cs="楷体"/>
          <w:sz w:val="32"/>
          <w:szCs w:val="32"/>
          <w:lang w:eastAsia="zh-CN"/>
        </w:rPr>
        <w:t>（</w:t>
      </w: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一</w:t>
      </w:r>
      <w:r>
        <w:rPr>
          <w:rFonts w:hint="eastAsia" w:ascii="楷体" w:hAnsi="楷体" w:eastAsia="楷体" w:cs="楷体"/>
          <w:sz w:val="32"/>
          <w:szCs w:val="32"/>
          <w:lang w:eastAsia="zh-CN"/>
        </w:rPr>
        <w:t>）现场打分制</w:t>
      </w:r>
    </w:p>
    <w:p>
      <w:pPr>
        <w:pStyle w:val="143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检查评分满分为100分，评分项目分为：环境卫生、卫生管理、食品生产经营过程、采购与索证、餐具卫生、面点操作、对外通道、果汁饮品等八大方面，每项评分根据项目的重要性规定分值。总分低于90分的，应给予指正且下达整改通知书。</w:t>
      </w:r>
    </w:p>
    <w:p>
      <w:pPr>
        <w:pStyle w:val="143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jc w:val="left"/>
        <w:textAlignment w:val="auto"/>
        <w:rPr>
          <w:rFonts w:hint="eastAsia" w:ascii="楷体" w:hAnsi="楷体" w:eastAsia="楷体" w:cs="楷体"/>
          <w:sz w:val="32"/>
          <w:szCs w:val="32"/>
          <w:lang w:eastAsia="zh-CN"/>
        </w:rPr>
      </w:pPr>
      <w:bookmarkStart w:id="0" w:name="_GoBack"/>
      <w:r>
        <w:rPr>
          <w:rFonts w:hint="eastAsia" w:ascii="楷体" w:hAnsi="楷体" w:eastAsia="楷体" w:cs="楷体"/>
          <w:sz w:val="32"/>
          <w:szCs w:val="32"/>
          <w:lang w:eastAsia="zh-CN"/>
        </w:rPr>
        <w:t>（</w:t>
      </w: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二</w:t>
      </w:r>
      <w:r>
        <w:rPr>
          <w:rFonts w:hint="eastAsia" w:ascii="楷体" w:hAnsi="楷体" w:eastAsia="楷体" w:cs="楷体"/>
          <w:sz w:val="32"/>
          <w:szCs w:val="32"/>
          <w:lang w:eastAsia="zh-CN"/>
        </w:rPr>
        <w:t>）成立食堂卫生群</w:t>
      </w:r>
    </w:p>
    <w:bookmarkEnd w:id="0"/>
    <w:p>
      <w:pPr>
        <w:pStyle w:val="143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成员:学部分管领导、总务处领导、每个班级的卫生专干、食堂项目经理、食堂值班经理。学生在就餐中若遇到问题可通过卫生专干反映。</w:t>
      </w:r>
    </w:p>
    <w:p>
      <w:pPr>
        <w:pStyle w:val="143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jc w:val="left"/>
        <w:textAlignment w:val="auto"/>
        <w:rPr>
          <w:rFonts w:hint="eastAsia" w:ascii="楷体" w:hAnsi="楷体" w:eastAsia="楷体" w:cs="楷体"/>
          <w:sz w:val="32"/>
          <w:szCs w:val="32"/>
          <w:lang w:eastAsia="zh-CN"/>
        </w:rPr>
      </w:pPr>
      <w:r>
        <w:rPr>
          <w:rFonts w:hint="eastAsia" w:ascii="楷体" w:hAnsi="楷体" w:eastAsia="楷体" w:cs="楷体"/>
          <w:sz w:val="32"/>
          <w:szCs w:val="32"/>
          <w:lang w:eastAsia="zh-CN"/>
        </w:rPr>
        <w:t>（</w:t>
      </w: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三</w:t>
      </w:r>
      <w:r>
        <w:rPr>
          <w:rFonts w:hint="eastAsia" w:ascii="楷体" w:hAnsi="楷体" w:eastAsia="楷体" w:cs="楷体"/>
          <w:sz w:val="32"/>
          <w:szCs w:val="32"/>
          <w:lang w:eastAsia="zh-CN"/>
        </w:rPr>
        <w:t>）成立食堂内部监管群</w:t>
      </w:r>
    </w:p>
    <w:p>
      <w:pPr>
        <w:pStyle w:val="143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成员：总务处、食堂负责人及食堂值班经理。主要职责是上传原材料检查、加工过程、餐具消毒、地面消毒、空气消毒、剩菜剩饭处理、价格等。</w:t>
      </w:r>
    </w:p>
    <w:p>
      <w:pPr>
        <w:pStyle w:val="143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jc w:val="left"/>
        <w:textAlignment w:val="auto"/>
        <w:rPr>
          <w:rFonts w:hint="eastAsia" w:ascii="楷体" w:hAnsi="楷体" w:eastAsia="楷体" w:cs="楷体"/>
          <w:sz w:val="32"/>
          <w:szCs w:val="32"/>
          <w:lang w:eastAsia="zh-CN"/>
        </w:rPr>
      </w:pPr>
      <w:r>
        <w:rPr>
          <w:rFonts w:hint="eastAsia" w:ascii="楷体" w:hAnsi="楷体" w:eastAsia="楷体" w:cs="楷体"/>
          <w:sz w:val="32"/>
          <w:szCs w:val="32"/>
          <w:lang w:eastAsia="zh-CN"/>
        </w:rPr>
        <w:t>（</w:t>
      </w: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四</w:t>
      </w:r>
      <w:r>
        <w:rPr>
          <w:rFonts w:hint="eastAsia" w:ascii="楷体" w:hAnsi="楷体" w:eastAsia="楷体" w:cs="楷体"/>
          <w:sz w:val="32"/>
          <w:szCs w:val="32"/>
          <w:lang w:eastAsia="zh-CN"/>
        </w:rPr>
        <w:t>）成立食堂卫生协会群</w:t>
      </w:r>
    </w:p>
    <w:p>
      <w:pPr>
        <w:pStyle w:val="143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220" w:leftChars="10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主要职业责是发现、论证转发的有关食堂不良视频和图片的真实性，并提供相关证据材料。</w:t>
      </w:r>
    </w:p>
    <w:p>
      <w:pPr>
        <w:pStyle w:val="143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jc w:val="left"/>
        <w:textAlignment w:val="auto"/>
        <w:rPr>
          <w:rFonts w:hint="eastAsia" w:ascii="楷体" w:hAnsi="楷体" w:eastAsia="楷体" w:cs="楷体"/>
          <w:sz w:val="32"/>
          <w:szCs w:val="32"/>
          <w:lang w:eastAsia="zh-CN"/>
        </w:rPr>
      </w:pPr>
      <w:r>
        <w:rPr>
          <w:rFonts w:hint="eastAsia" w:ascii="楷体" w:hAnsi="楷体" w:eastAsia="楷体" w:cs="楷体"/>
          <w:sz w:val="32"/>
          <w:szCs w:val="32"/>
          <w:lang w:eastAsia="zh-CN"/>
        </w:rPr>
        <w:t>（</w:t>
      </w: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五</w:t>
      </w:r>
      <w:r>
        <w:rPr>
          <w:rFonts w:hint="eastAsia" w:ascii="楷体" w:hAnsi="楷体" w:eastAsia="楷体" w:cs="楷体"/>
          <w:sz w:val="32"/>
          <w:szCs w:val="32"/>
          <w:lang w:eastAsia="zh-CN"/>
        </w:rPr>
        <w:t>）</w:t>
      </w: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设置</w:t>
      </w:r>
      <w:r>
        <w:rPr>
          <w:rFonts w:hint="eastAsia" w:ascii="楷体" w:hAnsi="楷体" w:eastAsia="楷体" w:cs="楷体"/>
          <w:sz w:val="32"/>
          <w:szCs w:val="32"/>
          <w:lang w:eastAsia="zh-CN"/>
        </w:rPr>
        <w:t>意见箱</w:t>
      </w:r>
    </w:p>
    <w:p>
      <w:pPr>
        <w:pStyle w:val="143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220" w:leftChars="10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为了更好的规范食堂工作过程，提高后勤服务质量，在食堂一楼、二楼门口设立了意见箱。全体师生在遇到食品卫生安全问题时，可反映食品卫生安全有关的内容。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具体要求如下：</w:t>
      </w:r>
    </w:p>
    <w:p>
      <w:pPr>
        <w:pStyle w:val="14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firstLine="640" w:firstLineChars="200"/>
        <w:contextualSpacing w:val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1.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反映问题必须真实，不得夸大其词；</w:t>
      </w:r>
    </w:p>
    <w:p>
      <w:pPr>
        <w:pStyle w:val="14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firstLine="640" w:firstLineChars="200"/>
        <w:contextualSpacing w:val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2.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反映的问题必须说明地点、时间（精确到分：如某年某月某日某时某分）；</w:t>
      </w:r>
    </w:p>
    <w:p>
      <w:pPr>
        <w:pStyle w:val="14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firstLine="640" w:firstLineChars="200"/>
        <w:contextualSpacing w:val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3.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叙述内容条理清楚、不能有错别字、字迹工整、不得涂改（否则不予采纳）；</w:t>
      </w:r>
    </w:p>
    <w:p>
      <w:pPr>
        <w:pStyle w:val="14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firstLine="640" w:firstLineChars="200"/>
        <w:contextualSpacing w:val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4.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不要署名；</w:t>
      </w:r>
    </w:p>
    <w:p>
      <w:pPr>
        <w:pStyle w:val="14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firstLine="640" w:firstLineChars="200"/>
        <w:contextualSpacing w:val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5.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食堂专职管理员原则上每天查验意见箱一次，一周整理意见一次。（如遇到紧急事情及时解决）并汇报学校主管处室；</w:t>
      </w:r>
    </w:p>
    <w:p>
      <w:pPr>
        <w:pStyle w:val="14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firstLine="640" w:firstLineChars="200"/>
        <w:contextualSpacing w:val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6.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专人登记学生反映问题，反映问题的如实记录是为了更好的监督食堂操作人员的规范操作，找出问题所在，以便于及时改正工作中存在的问题。</w:t>
      </w:r>
    </w:p>
    <w:p>
      <w:pPr>
        <w:pStyle w:val="14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firstLine="640" w:firstLineChars="200"/>
        <w:contextualSpacing w:val="0"/>
        <w:jc w:val="left"/>
        <w:textAlignment w:val="auto"/>
        <w:rPr>
          <w:rFonts w:hint="eastAsia" w:ascii="楷体" w:hAnsi="楷体" w:eastAsia="楷体" w:cs="楷体"/>
          <w:sz w:val="32"/>
          <w:szCs w:val="32"/>
          <w:lang w:eastAsia="zh-CN"/>
        </w:rPr>
      </w:pPr>
      <w:r>
        <w:rPr>
          <w:rFonts w:hint="eastAsia" w:ascii="楷体" w:hAnsi="楷体" w:eastAsia="楷体" w:cs="楷体"/>
          <w:sz w:val="32"/>
          <w:szCs w:val="32"/>
          <w:lang w:eastAsia="zh-CN"/>
        </w:rPr>
        <w:t>（</w:t>
      </w: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六</w:t>
      </w:r>
      <w:r>
        <w:rPr>
          <w:rFonts w:hint="eastAsia" w:ascii="楷体" w:hAnsi="楷体" w:eastAsia="楷体" w:cs="楷体"/>
          <w:sz w:val="32"/>
          <w:szCs w:val="32"/>
          <w:lang w:eastAsia="zh-CN"/>
        </w:rPr>
        <w:t>）成立食堂监督管理委员会</w:t>
      </w:r>
    </w:p>
    <w:p>
      <w:pPr>
        <w:pStyle w:val="14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firstLine="640" w:firstLineChars="200"/>
        <w:contextualSpacing w:val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由全校各个部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门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代表参与，不定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时对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食堂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进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监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督，提出建议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，进一步提高后勤服务质量。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jc w:val="righ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合肥工业学校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jc w:val="right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2021年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月</w:t>
      </w:r>
    </w:p>
    <w:sectPr>
      <w:pgSz w:w="12240" w:h="15840"/>
      <w:pgMar w:top="1440" w:right="1800" w:bottom="1440" w:left="1800" w:header="720" w:footer="720" w:gutter="0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ourier">
    <w:altName w:val="Courier New"/>
    <w:panose1 w:val="02070409020205020404"/>
    <w:charset w:val="00"/>
    <w:family w:val="modern"/>
    <w:pitch w:val="default"/>
    <w:sig w:usb0="00000000" w:usb1="00000000" w:usb2="00000000" w:usb3="00000000" w:csb0="00000001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2" w:usb3="00000000" w:csb0="4002009F" w:csb1="DFD7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E"/>
    <w:multiLevelType w:val="singleLevel"/>
    <w:tmpl w:val="FFFFFF7E"/>
    <w:lvl w:ilvl="0" w:tentative="0">
      <w:start w:val="1"/>
      <w:numFmt w:val="decimal"/>
      <w:pStyle w:val="20"/>
      <w:lvlText w:val="%1."/>
      <w:lvlJc w:val="left"/>
      <w:pPr>
        <w:tabs>
          <w:tab w:val="left" w:pos="1080"/>
        </w:tabs>
        <w:ind w:left="1080" w:hanging="360"/>
      </w:pPr>
    </w:lvl>
  </w:abstractNum>
  <w:abstractNum w:abstractNumId="1">
    <w:nsid w:val="FFFFFF7F"/>
    <w:multiLevelType w:val="singleLevel"/>
    <w:tmpl w:val="FFFFFF7F"/>
    <w:lvl w:ilvl="0" w:tentative="0">
      <w:start w:val="1"/>
      <w:numFmt w:val="decimal"/>
      <w:pStyle w:val="13"/>
      <w:lvlText w:val="%1."/>
      <w:lvlJc w:val="left"/>
      <w:pPr>
        <w:tabs>
          <w:tab w:val="left" w:pos="720"/>
        </w:tabs>
        <w:ind w:left="720" w:hanging="360"/>
      </w:pPr>
    </w:lvl>
  </w:abstractNum>
  <w:abstractNum w:abstractNumId="2">
    <w:nsid w:val="FFFFFF82"/>
    <w:multiLevelType w:val="singleLevel"/>
    <w:tmpl w:val="FFFFFF82"/>
    <w:lvl w:ilvl="0" w:tentative="0">
      <w:start w:val="1"/>
      <w:numFmt w:val="bullet"/>
      <w:pStyle w:val="18"/>
      <w:lvlText w:val=""/>
      <w:lvlJc w:val="left"/>
      <w:pPr>
        <w:tabs>
          <w:tab w:val="left" w:pos="1080"/>
        </w:tabs>
        <w:ind w:left="1080" w:hanging="360"/>
      </w:pPr>
      <w:rPr>
        <w:rFonts w:hint="default" w:ascii="Symbol" w:hAnsi="Symbol"/>
      </w:rPr>
    </w:lvl>
  </w:abstractNum>
  <w:abstractNum w:abstractNumId="3">
    <w:nsid w:val="FFFFFF83"/>
    <w:multiLevelType w:val="singleLevel"/>
    <w:tmpl w:val="FFFFFF83"/>
    <w:lvl w:ilvl="0" w:tentative="0">
      <w:start w:val="1"/>
      <w:numFmt w:val="bullet"/>
      <w:pStyle w:val="23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</w:rPr>
    </w:lvl>
  </w:abstractNum>
  <w:abstractNum w:abstractNumId="4">
    <w:nsid w:val="FFFFFF88"/>
    <w:multiLevelType w:val="singleLevel"/>
    <w:tmpl w:val="FFFFFF88"/>
    <w:lvl w:ilvl="0" w:tentative="0">
      <w:start w:val="1"/>
      <w:numFmt w:val="decimal"/>
      <w:pStyle w:val="14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5">
    <w:nsid w:val="FFFFFF89"/>
    <w:multiLevelType w:val="singleLevel"/>
    <w:tmpl w:val="FFFFFF89"/>
    <w:lvl w:ilvl="0" w:tentative="0">
      <w:start w:val="1"/>
      <w:numFmt w:val="bullet"/>
      <w:pStyle w:val="16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1"/>
  <w:bordersDoNotSurroundFooter w:val="1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  <w:compatSetting w:name="compatibilityMode" w:uri="http://schemas.microsoft.com/office/word" w:val="12"/>
  </w:compat>
  <w:rsids>
    <w:rsidRoot w:val="00B47730"/>
    <w:rsid w:val="0003450A"/>
    <w:rsid w:val="00034616"/>
    <w:rsid w:val="0006063C"/>
    <w:rsid w:val="0015074B"/>
    <w:rsid w:val="002705A1"/>
    <w:rsid w:val="0029639D"/>
    <w:rsid w:val="00326F90"/>
    <w:rsid w:val="003303AD"/>
    <w:rsid w:val="00574ADF"/>
    <w:rsid w:val="006A1EF1"/>
    <w:rsid w:val="0084066F"/>
    <w:rsid w:val="008E5EB4"/>
    <w:rsid w:val="00906372"/>
    <w:rsid w:val="00A7226D"/>
    <w:rsid w:val="00AA1D8D"/>
    <w:rsid w:val="00B47730"/>
    <w:rsid w:val="00BA26AA"/>
    <w:rsid w:val="00C255DF"/>
    <w:rsid w:val="00CB0664"/>
    <w:rsid w:val="00D01B49"/>
    <w:rsid w:val="00EE1511"/>
    <w:rsid w:val="00EE3E13"/>
    <w:rsid w:val="00F8531C"/>
    <w:rsid w:val="00FA39E1"/>
    <w:rsid w:val="00FC693F"/>
    <w:rsid w:val="03F743EF"/>
    <w:rsid w:val="046A66D3"/>
    <w:rsid w:val="09153743"/>
    <w:rsid w:val="0BA22015"/>
    <w:rsid w:val="0BB95EF4"/>
    <w:rsid w:val="174D4B24"/>
    <w:rsid w:val="1B263FCD"/>
    <w:rsid w:val="1E0C3867"/>
    <w:rsid w:val="1EA12308"/>
    <w:rsid w:val="25AE6446"/>
    <w:rsid w:val="2C46324D"/>
    <w:rsid w:val="2D2B48D6"/>
    <w:rsid w:val="2DAC77A1"/>
    <w:rsid w:val="2EC71650"/>
    <w:rsid w:val="33841CD9"/>
    <w:rsid w:val="34ED5251"/>
    <w:rsid w:val="3535799B"/>
    <w:rsid w:val="35387814"/>
    <w:rsid w:val="35701DE4"/>
    <w:rsid w:val="392E2E4E"/>
    <w:rsid w:val="3E5C00B7"/>
    <w:rsid w:val="3F31479E"/>
    <w:rsid w:val="408D132F"/>
    <w:rsid w:val="41A9246B"/>
    <w:rsid w:val="44A436F0"/>
    <w:rsid w:val="48F31712"/>
    <w:rsid w:val="49E43A1E"/>
    <w:rsid w:val="4A4D0FCB"/>
    <w:rsid w:val="4E820D6E"/>
    <w:rsid w:val="4E956D0A"/>
    <w:rsid w:val="4F3C6379"/>
    <w:rsid w:val="527C73D3"/>
    <w:rsid w:val="5A620617"/>
    <w:rsid w:val="5AC343D5"/>
    <w:rsid w:val="62D210E1"/>
    <w:rsid w:val="636651FC"/>
    <w:rsid w:val="67E16C3B"/>
    <w:rsid w:val="776630AC"/>
    <w:rsid w:val="7B9B1B6D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qFormat="1" w:uiPriority="99" w:semiHidden="0" w:name="macro"/>
    <w:lsdException w:uiPriority="99" w:name="toa heading"/>
    <w:lsdException w:qFormat="1" w:uiPriority="99" w:semiHidden="0" w:name="List"/>
    <w:lsdException w:qFormat="1" w:uiPriority="99" w:semiHidden="0" w:name="List Bullet"/>
    <w:lsdException w:qFormat="1" w:uiPriority="99" w:semiHidden="0" w:name="List Number"/>
    <w:lsdException w:qFormat="1" w:uiPriority="99" w:semiHidden="0" w:name="List 2"/>
    <w:lsdException w:qFormat="1" w:uiPriority="99" w:semiHidden="0" w:name="List 3"/>
    <w:lsdException w:uiPriority="99" w:name="List 4"/>
    <w:lsdException w:uiPriority="99" w:name="List 5"/>
    <w:lsdException w:qFormat="1" w:uiPriority="99" w:semiHidden="0" w:name="List Bullet 2"/>
    <w:lsdException w:qFormat="1" w:uiPriority="99" w:semiHidden="0" w:name="List Bullet 3"/>
    <w:lsdException w:uiPriority="99" w:name="List Bullet 4"/>
    <w:lsdException w:uiPriority="99" w:name="List Bullet 5"/>
    <w:lsdException w:qFormat="1" w:uiPriority="99" w:semiHidden="0" w:name="List Number 2"/>
    <w:lsdException w:qFormat="1" w:uiPriority="99" w:semiHidden="0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iPriority="99" w:semiHidden="0" w:name="Body Text"/>
    <w:lsdException w:uiPriority="99" w:name="Body Text Indent"/>
    <w:lsdException w:qFormat="1" w:uiPriority="99" w:semiHidden="0" w:name="List Continue"/>
    <w:lsdException w:qFormat="1" w:uiPriority="99" w:semiHidden="0" w:name="List Continue 2"/>
    <w:lsdException w:qFormat="1" w:uiPriority="99" w:semiHidden="0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qFormat="1" w:uiPriority="99" w:semiHidden="0" w:name="Body Text 2"/>
    <w:lsdException w:qFormat="1" w:uiPriority="99" w:semiHidden="0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qFormat="1" w:unhideWhenUsed="0" w:uiPriority="1" w:semiHidden="0" w:name="No Spacing"/>
    <w:lsdException w:qFormat="1" w:unhideWhenUsed="0" w:uiPriority="60" w:semiHidden="0" w:name="Light Shading"/>
    <w:lsdException w:qFormat="1" w:unhideWhenUsed="0" w:uiPriority="61" w:semiHidden="0" w:name="Light List"/>
    <w:lsdException w:qFormat="1" w:unhideWhenUsed="0" w:uiPriority="62" w:semiHidden="0" w:name="Light Grid"/>
    <w:lsdException w:qFormat="1" w:unhideWhenUsed="0" w:uiPriority="63" w:semiHidden="0" w:name="Medium Shading 1"/>
    <w:lsdException w:qFormat="1" w:unhideWhenUsed="0" w:uiPriority="64" w:semiHidden="0" w:name="Medium Shading 2"/>
    <w:lsdException w:qFormat="1" w:unhideWhenUsed="0" w:uiPriority="65" w:semiHidden="0" w:name="Medium List 1"/>
    <w:lsdException w:qFormat="1" w:unhideWhenUsed="0" w:uiPriority="66" w:semiHidden="0" w:name="Medium List 2"/>
    <w:lsdException w:qFormat="1" w:unhideWhenUsed="0" w:uiPriority="67" w:semiHidden="0" w:name="Medium Grid 1"/>
    <w:lsdException w:qFormat="1" w:unhideWhenUsed="0" w:uiPriority="68" w:semiHidden="0" w:name="Medium Grid 2"/>
    <w:lsdException w:qFormat="1" w:unhideWhenUsed="0" w:uiPriority="69" w:semiHidden="0" w:name="Medium Grid 3"/>
    <w:lsdException w:qFormat="1" w:unhideWhenUsed="0" w:uiPriority="70" w:semiHidden="0" w:name="Dark List"/>
    <w:lsdException w:qFormat="1" w:unhideWhenUsed="0" w:uiPriority="71" w:semiHidden="0" w:name="Colorful Shading"/>
    <w:lsdException w:qFormat="1" w:unhideWhenUsed="0" w:uiPriority="72" w:semiHidden="0" w:name="Colorful List"/>
    <w:lsdException w:qFormat="1" w:unhideWhenUsed="0" w:uiPriority="73" w:semiHidden="0" w:name="Colorful Grid"/>
    <w:lsdException w:qFormat="1" w:unhideWhenUsed="0" w:uiPriority="60" w:semiHidden="0" w:name="Light Shading Accent 1"/>
    <w:lsdException w:qFormat="1" w:unhideWhenUsed="0" w:uiPriority="61" w:semiHidden="0" w:name="Light List Accent 1"/>
    <w:lsdException w:qFormat="1" w:unhideWhenUsed="0" w:uiPriority="62" w:semiHidden="0" w:name="Light Grid Accent 1"/>
    <w:lsdException w:qFormat="1" w:unhideWhenUsed="0" w:uiPriority="63" w:semiHidden="0" w:name="Medium Shading 1 Accent 1"/>
    <w:lsdException w:qFormat="1" w:unhideWhenUsed="0" w:uiPriority="64" w:semiHidden="0" w:name="Medium Shading 2 Accent 1"/>
    <w:lsdException w:qFormat="1"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qFormat="1" w:unhideWhenUsed="0" w:uiPriority="66" w:semiHidden="0" w:name="Medium List 2 Accent 1"/>
    <w:lsdException w:qFormat="1" w:unhideWhenUsed="0" w:uiPriority="67" w:semiHidden="0" w:name="Medium Grid 1 Accent 1"/>
    <w:lsdException w:qFormat="1" w:unhideWhenUsed="0" w:uiPriority="68" w:semiHidden="0" w:name="Medium Grid 2 Accent 1"/>
    <w:lsdException w:qFormat="1" w:unhideWhenUsed="0" w:uiPriority="69" w:semiHidden="0" w:name="Medium Grid 3 Accent 1"/>
    <w:lsdException w:qFormat="1" w:unhideWhenUsed="0" w:uiPriority="70" w:semiHidden="0" w:name="Dark List Accent 1"/>
    <w:lsdException w:qFormat="1" w:unhideWhenUsed="0" w:uiPriority="71" w:semiHidden="0" w:name="Colorful Shading Accent 1"/>
    <w:lsdException w:qFormat="1" w:unhideWhenUsed="0" w:uiPriority="72" w:semiHidden="0" w:name="Colorful List Accent 1"/>
    <w:lsdException w:qFormat="1" w:unhideWhenUsed="0" w:uiPriority="73" w:semiHidden="0" w:name="Colorful Grid Accent 1"/>
    <w:lsdException w:qFormat="1" w:unhideWhenUsed="0" w:uiPriority="60" w:semiHidden="0" w:name="Light Shading Accent 2"/>
    <w:lsdException w:qFormat="1" w:unhideWhenUsed="0" w:uiPriority="61" w:semiHidden="0" w:name="Light List Accent 2"/>
    <w:lsdException w:qFormat="1" w:unhideWhenUsed="0" w:uiPriority="62" w:semiHidden="0" w:name="Light Grid Accent 2"/>
    <w:lsdException w:qFormat="1" w:unhideWhenUsed="0" w:uiPriority="63" w:semiHidden="0" w:name="Medium Shading 1 Accent 2"/>
    <w:lsdException w:qFormat="1" w:unhideWhenUsed="0" w:uiPriority="64" w:semiHidden="0" w:name="Medium Shading 2 Accent 2"/>
    <w:lsdException w:qFormat="1" w:unhideWhenUsed="0" w:uiPriority="65" w:semiHidden="0" w:name="Medium List 1 Accent 2"/>
    <w:lsdException w:qFormat="1" w:unhideWhenUsed="0" w:uiPriority="66" w:semiHidden="0" w:name="Medium List 2 Accent 2"/>
    <w:lsdException w:qFormat="1" w:unhideWhenUsed="0" w:uiPriority="67" w:semiHidden="0" w:name="Medium Grid 1 Accent 2"/>
    <w:lsdException w:qFormat="1" w:unhideWhenUsed="0" w:uiPriority="68" w:semiHidden="0" w:name="Medium Grid 2 Accent 2"/>
    <w:lsdException w:qFormat="1" w:unhideWhenUsed="0" w:uiPriority="69" w:semiHidden="0" w:name="Medium Grid 3 Accent 2"/>
    <w:lsdException w:qFormat="1" w:unhideWhenUsed="0" w:uiPriority="70" w:semiHidden="0" w:name="Dark List Accent 2"/>
    <w:lsdException w:qFormat="1" w:unhideWhenUsed="0" w:uiPriority="71" w:semiHidden="0" w:name="Colorful Shading Accent 2"/>
    <w:lsdException w:qFormat="1" w:unhideWhenUsed="0" w:uiPriority="72" w:semiHidden="0" w:name="Colorful List Accent 2"/>
    <w:lsdException w:qFormat="1" w:unhideWhenUsed="0" w:uiPriority="73" w:semiHidden="0" w:name="Colorful Grid Accent 2"/>
    <w:lsdException w:qFormat="1" w:unhideWhenUsed="0" w:uiPriority="60" w:semiHidden="0" w:name="Light Shading Accent 3"/>
    <w:lsdException w:qFormat="1" w:unhideWhenUsed="0" w:uiPriority="61" w:semiHidden="0" w:name="Light List Accent 3"/>
    <w:lsdException w:qFormat="1" w:unhideWhenUsed="0" w:uiPriority="62" w:semiHidden="0" w:name="Light Grid Accent 3"/>
    <w:lsdException w:qFormat="1" w:unhideWhenUsed="0" w:uiPriority="63" w:semiHidden="0" w:name="Medium Shading 1 Accent 3"/>
    <w:lsdException w:qFormat="1" w:unhideWhenUsed="0" w:uiPriority="64" w:semiHidden="0" w:name="Medium Shading 2 Accent 3"/>
    <w:lsdException w:qFormat="1" w:unhideWhenUsed="0" w:uiPriority="65" w:semiHidden="0" w:name="Medium List 1 Accent 3"/>
    <w:lsdException w:qFormat="1" w:unhideWhenUsed="0" w:uiPriority="66" w:semiHidden="0" w:name="Medium List 2 Accent 3"/>
    <w:lsdException w:qFormat="1" w:unhideWhenUsed="0" w:uiPriority="67" w:semiHidden="0" w:name="Medium Grid 1 Accent 3"/>
    <w:lsdException w:qFormat="1" w:unhideWhenUsed="0" w:uiPriority="68" w:semiHidden="0" w:name="Medium Grid 2 Accent 3"/>
    <w:lsdException w:qFormat="1" w:unhideWhenUsed="0" w:uiPriority="69" w:semiHidden="0" w:name="Medium Grid 3 Accent 3"/>
    <w:lsdException w:qFormat="1" w:unhideWhenUsed="0" w:uiPriority="70" w:semiHidden="0" w:name="Dark List Accent 3"/>
    <w:lsdException w:qFormat="1" w:unhideWhenUsed="0" w:uiPriority="71" w:semiHidden="0" w:name="Colorful Shading Accent 3"/>
    <w:lsdException w:qFormat="1" w:unhideWhenUsed="0" w:uiPriority="72" w:semiHidden="0" w:name="Colorful List Accent 3"/>
    <w:lsdException w:qFormat="1" w:unhideWhenUsed="0" w:uiPriority="73" w:semiHidden="0" w:name="Colorful Grid Accent 3"/>
    <w:lsdException w:qFormat="1" w:unhideWhenUsed="0" w:uiPriority="60" w:semiHidden="0" w:name="Light Shading Accent 4"/>
    <w:lsdException w:qFormat="1" w:unhideWhenUsed="0" w:uiPriority="61" w:semiHidden="0" w:name="Light List Accent 4"/>
    <w:lsdException w:qFormat="1" w:unhideWhenUsed="0" w:uiPriority="62" w:semiHidden="0" w:name="Light Grid Accent 4"/>
    <w:lsdException w:qFormat="1" w:unhideWhenUsed="0" w:uiPriority="63" w:semiHidden="0" w:name="Medium Shading 1 Accent 4"/>
    <w:lsdException w:qFormat="1" w:unhideWhenUsed="0" w:uiPriority="64" w:semiHidden="0" w:name="Medium Shading 2 Accent 4"/>
    <w:lsdException w:qFormat="1" w:unhideWhenUsed="0" w:uiPriority="65" w:semiHidden="0" w:name="Medium List 1 Accent 4"/>
    <w:lsdException w:qFormat="1" w:unhideWhenUsed="0" w:uiPriority="66" w:semiHidden="0" w:name="Medium List 2 Accent 4"/>
    <w:lsdException w:qFormat="1" w:unhideWhenUsed="0" w:uiPriority="67" w:semiHidden="0" w:name="Medium Grid 1 Accent 4"/>
    <w:lsdException w:qFormat="1" w:unhideWhenUsed="0" w:uiPriority="68" w:semiHidden="0" w:name="Medium Grid 2 Accent 4"/>
    <w:lsdException w:qFormat="1" w:unhideWhenUsed="0" w:uiPriority="69" w:semiHidden="0" w:name="Medium Grid 3 Accent 4"/>
    <w:lsdException w:qFormat="1" w:unhideWhenUsed="0" w:uiPriority="70" w:semiHidden="0" w:name="Dark List Accent 4"/>
    <w:lsdException w:qFormat="1" w:unhideWhenUsed="0" w:uiPriority="71" w:semiHidden="0" w:name="Colorful Shading Accent 4"/>
    <w:lsdException w:qFormat="1" w:unhideWhenUsed="0" w:uiPriority="72" w:semiHidden="0" w:name="Colorful List Accent 4"/>
    <w:lsdException w:qFormat="1" w:unhideWhenUsed="0" w:uiPriority="73" w:semiHidden="0" w:name="Colorful Grid Accent 4"/>
    <w:lsdException w:qFormat="1" w:unhideWhenUsed="0" w:uiPriority="60" w:semiHidden="0" w:name="Light Shading Accent 5"/>
    <w:lsdException w:qFormat="1" w:unhideWhenUsed="0" w:uiPriority="61" w:semiHidden="0" w:name="Light List Accent 5"/>
    <w:lsdException w:qFormat="1" w:unhideWhenUsed="0" w:uiPriority="62" w:semiHidden="0" w:name="Light Grid Accent 5"/>
    <w:lsdException w:qFormat="1" w:unhideWhenUsed="0" w:uiPriority="63" w:semiHidden="0" w:name="Medium Shading 1 Accent 5"/>
    <w:lsdException w:qFormat="1" w:unhideWhenUsed="0" w:uiPriority="64" w:semiHidden="0" w:name="Medium Shading 2 Accent 5"/>
    <w:lsdException w:qFormat="1" w:unhideWhenUsed="0" w:uiPriority="65" w:semiHidden="0" w:name="Medium List 1 Accent 5"/>
    <w:lsdException w:qFormat="1" w:unhideWhenUsed="0" w:uiPriority="66" w:semiHidden="0" w:name="Medium List 2 Accent 5"/>
    <w:lsdException w:qFormat="1" w:unhideWhenUsed="0" w:uiPriority="67" w:semiHidden="0" w:name="Medium Grid 1 Accent 5"/>
    <w:lsdException w:qFormat="1" w:unhideWhenUsed="0" w:uiPriority="68" w:semiHidden="0" w:name="Medium Grid 2 Accent 5"/>
    <w:lsdException w:qFormat="1" w:unhideWhenUsed="0" w:uiPriority="69" w:semiHidden="0" w:name="Medium Grid 3 Accent 5"/>
    <w:lsdException w:qFormat="1" w:unhideWhenUsed="0" w:uiPriority="70" w:semiHidden="0" w:name="Dark List Accent 5"/>
    <w:lsdException w:qFormat="1" w:unhideWhenUsed="0" w:uiPriority="71" w:semiHidden="0" w:name="Colorful Shading Accent 5"/>
    <w:lsdException w:qFormat="1" w:unhideWhenUsed="0" w:uiPriority="72" w:semiHidden="0" w:name="Colorful List Accent 5"/>
    <w:lsdException w:qFormat="1" w:unhideWhenUsed="0" w:uiPriority="73" w:semiHidden="0" w:name="Colorful Grid Accent 5"/>
    <w:lsdException w:qFormat="1" w:unhideWhenUsed="0" w:uiPriority="60" w:semiHidden="0" w:name="Light Shading Accent 6"/>
    <w:lsdException w:qFormat="1" w:unhideWhenUsed="0" w:uiPriority="61" w:semiHidden="0" w:name="Light List Accent 6"/>
    <w:lsdException w:qFormat="1" w:unhideWhenUsed="0" w:uiPriority="62" w:semiHidden="0" w:name="Light Grid Accent 6"/>
    <w:lsdException w:qFormat="1" w:unhideWhenUsed="0" w:uiPriority="63" w:semiHidden="0" w:name="Medium Shading 1 Accent 6"/>
    <w:lsdException w:qFormat="1" w:unhideWhenUsed="0" w:uiPriority="64" w:semiHidden="0" w:name="Medium Shading 2 Accent 6"/>
    <w:lsdException w:qFormat="1" w:unhideWhenUsed="0" w:uiPriority="65" w:semiHidden="0" w:name="Medium List 1 Accent 6"/>
    <w:lsdException w:qFormat="1" w:unhideWhenUsed="0" w:uiPriority="66" w:semiHidden="0" w:name="Medium List 2 Accent 6"/>
    <w:lsdException w:qFormat="1" w:unhideWhenUsed="0" w:uiPriority="67" w:semiHidden="0" w:name="Medium Grid 1 Accent 6"/>
    <w:lsdException w:qFormat="1" w:unhideWhenUsed="0" w:uiPriority="68" w:semiHidden="0" w:name="Medium Grid 2 Accent 6"/>
    <w:lsdException w:qFormat="1" w:unhideWhenUsed="0" w:uiPriority="69" w:semiHidden="0" w:name="Medium Grid 3 Accent 6"/>
    <w:lsdException w:qFormat="1" w:unhideWhenUsed="0" w:uiPriority="70" w:semiHidden="0" w:name="Dark List Accent 6"/>
    <w:lsdException w:qFormat="1" w:unhideWhenUsed="0" w:uiPriority="71" w:semiHidden="0" w:name="Colorful Shading Accent 6"/>
    <w:lsdException w:qFormat="1" w:unhideWhenUsed="0" w:uiPriority="72" w:semiHidden="0" w:name="Colorful List Accent 6"/>
    <w:lsdException w:qFormat="1"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  <w:style w:type="paragraph" w:styleId="3">
    <w:name w:val="heading 1"/>
    <w:basedOn w:val="1"/>
    <w:next w:val="1"/>
    <w:link w:val="138"/>
    <w:qFormat/>
    <w:uiPriority w:val="9"/>
    <w:pPr>
      <w:keepNext/>
      <w:keepLines/>
      <w:spacing w:before="480" w:after="0"/>
      <w:outlineLvl w:val="0"/>
    </w:pPr>
    <w:rPr>
      <w:rFonts w:asciiTheme="majorHAnsi" w:hAnsiTheme="majorHAnsi" w:eastAsiaTheme="majorEastAsia" w:cstheme="majorBidi"/>
      <w:b/>
      <w:bCs/>
      <w:color w:val="366091" w:themeColor="accent1" w:themeShade="BF"/>
      <w:sz w:val="28"/>
      <w:szCs w:val="28"/>
    </w:rPr>
  </w:style>
  <w:style w:type="paragraph" w:styleId="4">
    <w:name w:val="heading 2"/>
    <w:basedOn w:val="1"/>
    <w:next w:val="1"/>
    <w:link w:val="139"/>
    <w:unhideWhenUsed/>
    <w:qFormat/>
    <w:uiPriority w:val="9"/>
    <w:pPr>
      <w:keepNext/>
      <w:keepLines/>
      <w:spacing w:before="200" w:after="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5">
    <w:name w:val="heading 3"/>
    <w:basedOn w:val="1"/>
    <w:next w:val="1"/>
    <w:link w:val="140"/>
    <w:unhideWhenUsed/>
    <w:qFormat/>
    <w:uiPriority w:val="9"/>
    <w:pPr>
      <w:keepNext/>
      <w:keepLines/>
      <w:spacing w:before="200" w:after="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6">
    <w:name w:val="heading 4"/>
    <w:basedOn w:val="1"/>
    <w:next w:val="1"/>
    <w:link w:val="150"/>
    <w:semiHidden/>
    <w:unhideWhenUsed/>
    <w:qFormat/>
    <w:uiPriority w:val="9"/>
    <w:pPr>
      <w:keepNext/>
      <w:keepLines/>
      <w:spacing w:before="200" w:after="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7">
    <w:name w:val="heading 5"/>
    <w:basedOn w:val="1"/>
    <w:next w:val="1"/>
    <w:link w:val="151"/>
    <w:semiHidden/>
    <w:unhideWhenUsed/>
    <w:qFormat/>
    <w:uiPriority w:val="9"/>
    <w:pPr>
      <w:keepNext/>
      <w:keepLines/>
      <w:spacing w:before="200" w:after="0"/>
      <w:outlineLvl w:val="4"/>
    </w:pPr>
    <w:rPr>
      <w:rFonts w:asciiTheme="majorHAnsi" w:hAnsiTheme="majorHAnsi" w:eastAsiaTheme="majorEastAsia" w:cstheme="majorBidi"/>
      <w:color w:val="244061" w:themeColor="accent1" w:themeShade="80"/>
    </w:rPr>
  </w:style>
  <w:style w:type="paragraph" w:styleId="8">
    <w:name w:val="heading 6"/>
    <w:basedOn w:val="1"/>
    <w:next w:val="1"/>
    <w:link w:val="152"/>
    <w:semiHidden/>
    <w:unhideWhenUsed/>
    <w:qFormat/>
    <w:uiPriority w:val="9"/>
    <w:pPr>
      <w:keepNext/>
      <w:keepLines/>
      <w:spacing w:before="200" w:after="0"/>
      <w:outlineLvl w:val="5"/>
    </w:pPr>
    <w:rPr>
      <w:rFonts w:asciiTheme="majorHAnsi" w:hAnsiTheme="majorHAnsi" w:eastAsiaTheme="majorEastAsia" w:cstheme="majorBidi"/>
      <w:i/>
      <w:iCs/>
      <w:color w:val="244061" w:themeColor="accent1" w:themeShade="80"/>
    </w:rPr>
  </w:style>
  <w:style w:type="paragraph" w:styleId="9">
    <w:name w:val="heading 7"/>
    <w:basedOn w:val="1"/>
    <w:next w:val="1"/>
    <w:link w:val="153"/>
    <w:semiHidden/>
    <w:unhideWhenUsed/>
    <w:qFormat/>
    <w:uiPriority w:val="9"/>
    <w:pPr>
      <w:keepNext/>
      <w:keepLines/>
      <w:spacing w:before="200" w:after="0"/>
      <w:outlineLvl w:val="6"/>
    </w:pPr>
    <w:rPr>
      <w:rFonts w:asciiTheme="majorHAnsi" w:hAnsiTheme="majorHAnsi" w:eastAsiaTheme="majorEastAsia" w:cstheme="majorBidi"/>
      <w:i/>
      <w:iCs/>
      <w:color w:val="3F3F3F" w:themeColor="text1" w:themeTint="BF"/>
    </w:rPr>
  </w:style>
  <w:style w:type="paragraph" w:styleId="10">
    <w:name w:val="heading 8"/>
    <w:basedOn w:val="1"/>
    <w:next w:val="1"/>
    <w:link w:val="154"/>
    <w:semiHidden/>
    <w:unhideWhenUsed/>
    <w:qFormat/>
    <w:uiPriority w:val="9"/>
    <w:pPr>
      <w:keepNext/>
      <w:keepLines/>
      <w:spacing w:before="200" w:after="0"/>
      <w:outlineLvl w:val="7"/>
    </w:pPr>
    <w:rPr>
      <w:rFonts w:asciiTheme="majorHAnsi" w:hAnsiTheme="majorHAnsi" w:eastAsiaTheme="majorEastAsia" w:cstheme="majorBidi"/>
      <w:color w:val="4F81BD" w:themeColor="accent1"/>
      <w:sz w:val="20"/>
      <w:szCs w:val="20"/>
    </w:rPr>
  </w:style>
  <w:style w:type="paragraph" w:styleId="11">
    <w:name w:val="heading 9"/>
    <w:basedOn w:val="1"/>
    <w:next w:val="1"/>
    <w:link w:val="155"/>
    <w:semiHidden/>
    <w:unhideWhenUsed/>
    <w:qFormat/>
    <w:uiPriority w:val="9"/>
    <w:pPr>
      <w:keepNext/>
      <w:keepLines/>
      <w:spacing w:before="200" w:after="0"/>
      <w:outlineLvl w:val="8"/>
    </w:pPr>
    <w:rPr>
      <w:rFonts w:asciiTheme="majorHAnsi" w:hAnsiTheme="majorHAnsi" w:eastAsiaTheme="majorEastAsia" w:cstheme="majorBidi"/>
      <w:i/>
      <w:iCs/>
      <w:color w:val="3F3F3F" w:themeColor="text1" w:themeTint="BF"/>
      <w:sz w:val="20"/>
      <w:szCs w:val="20"/>
    </w:rPr>
  </w:style>
  <w:style w:type="character" w:default="1" w:styleId="132">
    <w:name w:val="Default Paragraph Font"/>
    <w:semiHidden/>
    <w:unhideWhenUsed/>
    <w:qFormat/>
    <w:uiPriority w:val="1"/>
  </w:style>
  <w:style w:type="table" w:default="1" w:styleId="3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47"/>
    <w:unhideWhenUsed/>
    <w:qFormat/>
    <w:uiPriority w:val="99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pacing w:after="200" w:line="276" w:lineRule="auto"/>
    </w:pPr>
    <w:rPr>
      <w:rFonts w:ascii="Courier" w:hAnsi="Courier" w:eastAsiaTheme="minorEastAsia" w:cstheme="minorBidi"/>
      <w:lang w:val="en-US" w:eastAsia="en-US" w:bidi="ar-SA"/>
    </w:rPr>
  </w:style>
  <w:style w:type="paragraph" w:styleId="12">
    <w:name w:val="List 3"/>
    <w:basedOn w:val="1"/>
    <w:unhideWhenUsed/>
    <w:qFormat/>
    <w:uiPriority w:val="99"/>
    <w:pPr>
      <w:ind w:left="1080" w:hanging="360"/>
      <w:contextualSpacing/>
    </w:pPr>
  </w:style>
  <w:style w:type="paragraph" w:styleId="13">
    <w:name w:val="List Number 2"/>
    <w:basedOn w:val="1"/>
    <w:unhideWhenUsed/>
    <w:qFormat/>
    <w:uiPriority w:val="99"/>
    <w:pPr>
      <w:numPr>
        <w:ilvl w:val="0"/>
        <w:numId w:val="1"/>
      </w:numPr>
      <w:contextualSpacing/>
    </w:pPr>
  </w:style>
  <w:style w:type="paragraph" w:styleId="14">
    <w:name w:val="List Number"/>
    <w:basedOn w:val="1"/>
    <w:unhideWhenUsed/>
    <w:qFormat/>
    <w:uiPriority w:val="99"/>
    <w:pPr>
      <w:numPr>
        <w:ilvl w:val="0"/>
        <w:numId w:val="2"/>
      </w:numPr>
      <w:contextualSpacing/>
    </w:pPr>
  </w:style>
  <w:style w:type="paragraph" w:styleId="15">
    <w:name w:val="caption"/>
    <w:basedOn w:val="1"/>
    <w:next w:val="1"/>
    <w:semiHidden/>
    <w:unhideWhenUsed/>
    <w:qFormat/>
    <w:uiPriority w:val="35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16">
    <w:name w:val="List Bullet"/>
    <w:basedOn w:val="1"/>
    <w:unhideWhenUsed/>
    <w:qFormat/>
    <w:uiPriority w:val="99"/>
    <w:pPr>
      <w:numPr>
        <w:ilvl w:val="0"/>
        <w:numId w:val="3"/>
      </w:numPr>
      <w:contextualSpacing/>
    </w:pPr>
  </w:style>
  <w:style w:type="paragraph" w:styleId="17">
    <w:name w:val="Body Text 3"/>
    <w:basedOn w:val="1"/>
    <w:link w:val="146"/>
    <w:unhideWhenUsed/>
    <w:qFormat/>
    <w:uiPriority w:val="99"/>
    <w:pPr>
      <w:spacing w:after="120"/>
    </w:pPr>
    <w:rPr>
      <w:sz w:val="16"/>
      <w:szCs w:val="16"/>
    </w:rPr>
  </w:style>
  <w:style w:type="paragraph" w:styleId="18">
    <w:name w:val="List Bullet 3"/>
    <w:basedOn w:val="1"/>
    <w:unhideWhenUsed/>
    <w:qFormat/>
    <w:uiPriority w:val="99"/>
    <w:pPr>
      <w:numPr>
        <w:ilvl w:val="0"/>
        <w:numId w:val="4"/>
      </w:numPr>
      <w:contextualSpacing/>
    </w:pPr>
  </w:style>
  <w:style w:type="paragraph" w:styleId="19">
    <w:name w:val="Body Text"/>
    <w:basedOn w:val="1"/>
    <w:link w:val="144"/>
    <w:unhideWhenUsed/>
    <w:qFormat/>
    <w:uiPriority w:val="99"/>
    <w:pPr>
      <w:spacing w:after="120"/>
    </w:pPr>
  </w:style>
  <w:style w:type="paragraph" w:styleId="20">
    <w:name w:val="List Number 3"/>
    <w:basedOn w:val="1"/>
    <w:unhideWhenUsed/>
    <w:qFormat/>
    <w:uiPriority w:val="99"/>
    <w:pPr>
      <w:numPr>
        <w:ilvl w:val="0"/>
        <w:numId w:val="5"/>
      </w:numPr>
      <w:contextualSpacing/>
    </w:pPr>
  </w:style>
  <w:style w:type="paragraph" w:styleId="21">
    <w:name w:val="List 2"/>
    <w:basedOn w:val="1"/>
    <w:unhideWhenUsed/>
    <w:qFormat/>
    <w:uiPriority w:val="99"/>
    <w:pPr>
      <w:ind w:left="720" w:hanging="360"/>
      <w:contextualSpacing/>
    </w:pPr>
  </w:style>
  <w:style w:type="paragraph" w:styleId="22">
    <w:name w:val="List Continue"/>
    <w:basedOn w:val="1"/>
    <w:unhideWhenUsed/>
    <w:qFormat/>
    <w:uiPriority w:val="99"/>
    <w:pPr>
      <w:spacing w:after="120"/>
      <w:ind w:left="360"/>
      <w:contextualSpacing/>
    </w:pPr>
  </w:style>
  <w:style w:type="paragraph" w:styleId="23">
    <w:name w:val="List Bullet 2"/>
    <w:basedOn w:val="1"/>
    <w:unhideWhenUsed/>
    <w:qFormat/>
    <w:uiPriority w:val="99"/>
    <w:pPr>
      <w:numPr>
        <w:ilvl w:val="0"/>
        <w:numId w:val="6"/>
      </w:numPr>
      <w:contextualSpacing/>
    </w:pPr>
  </w:style>
  <w:style w:type="paragraph" w:styleId="24">
    <w:name w:val="footer"/>
    <w:basedOn w:val="1"/>
    <w:link w:val="136"/>
    <w:unhideWhenUsed/>
    <w:qFormat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25">
    <w:name w:val="header"/>
    <w:basedOn w:val="1"/>
    <w:link w:val="135"/>
    <w:unhideWhenUsed/>
    <w:qFormat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26">
    <w:name w:val="Subtitle"/>
    <w:basedOn w:val="1"/>
    <w:next w:val="1"/>
    <w:link w:val="142"/>
    <w:qFormat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27">
    <w:name w:val="List"/>
    <w:basedOn w:val="1"/>
    <w:unhideWhenUsed/>
    <w:qFormat/>
    <w:uiPriority w:val="99"/>
    <w:pPr>
      <w:ind w:left="360" w:hanging="360"/>
      <w:contextualSpacing/>
    </w:pPr>
  </w:style>
  <w:style w:type="paragraph" w:styleId="28">
    <w:name w:val="Body Text 2"/>
    <w:basedOn w:val="1"/>
    <w:link w:val="145"/>
    <w:unhideWhenUsed/>
    <w:qFormat/>
    <w:uiPriority w:val="99"/>
    <w:pPr>
      <w:spacing w:after="120" w:line="480" w:lineRule="auto"/>
    </w:pPr>
  </w:style>
  <w:style w:type="paragraph" w:styleId="29">
    <w:name w:val="List Continue 2"/>
    <w:basedOn w:val="1"/>
    <w:unhideWhenUsed/>
    <w:qFormat/>
    <w:uiPriority w:val="99"/>
    <w:pPr>
      <w:spacing w:after="120"/>
      <w:ind w:left="720"/>
      <w:contextualSpacing/>
    </w:pPr>
  </w:style>
  <w:style w:type="paragraph" w:styleId="30">
    <w:name w:val="List Continue 3"/>
    <w:basedOn w:val="1"/>
    <w:unhideWhenUsed/>
    <w:qFormat/>
    <w:uiPriority w:val="99"/>
    <w:pPr>
      <w:spacing w:after="120"/>
      <w:ind w:left="1080"/>
      <w:contextualSpacing/>
    </w:pPr>
  </w:style>
  <w:style w:type="paragraph" w:styleId="31">
    <w:name w:val="Title"/>
    <w:basedOn w:val="1"/>
    <w:next w:val="1"/>
    <w:link w:val="141"/>
    <w:qFormat/>
    <w:uiPriority w:val="10"/>
    <w:pPr>
      <w:pBdr>
        <w:bottom w:val="single" w:color="4F81BD" w:themeColor="accent1" w:sz="8" w:space="4"/>
      </w:pBdr>
      <w:spacing w:after="300" w:line="240" w:lineRule="auto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table" w:styleId="33">
    <w:name w:val="Table Grid"/>
    <w:basedOn w:val="32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4">
    <w:name w:val="Light Shading"/>
    <w:basedOn w:val="32"/>
    <w:qFormat/>
    <w:uiPriority w:val="60"/>
    <w:rPr>
      <w:color w:val="000000" w:themeColor="text1" w:themeShade="BF"/>
    </w:rPr>
    <w:tblPr>
      <w:tblBorders>
        <w:top w:val="single" w:color="000000" w:themeColor="text1" w:sz="8" w:space="0"/>
        <w:bottom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</w:style>
  <w:style w:type="table" w:styleId="35">
    <w:name w:val="Light Shading Accent 1"/>
    <w:basedOn w:val="32"/>
    <w:qFormat/>
    <w:uiPriority w:val="60"/>
    <w:rPr>
      <w:color w:val="366091" w:themeColor="accent1" w:themeShade="BF"/>
    </w:rPr>
    <w:tblPr>
      <w:tblBorders>
        <w:top w:val="single" w:color="4F81BD" w:themeColor="accent1" w:sz="8" w:space="0"/>
        <w:bottom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36">
    <w:name w:val="Light Shading Accent 2"/>
    <w:basedOn w:val="32"/>
    <w:qFormat/>
    <w:uiPriority w:val="60"/>
    <w:rPr>
      <w:color w:val="943734" w:themeColor="accent2" w:themeShade="BF"/>
    </w:rPr>
    <w:tblPr>
      <w:tblBorders>
        <w:top w:val="single" w:color="C0504D" w:themeColor="accent2" w:sz="8" w:space="0"/>
        <w:bottom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</w:style>
  <w:style w:type="table" w:styleId="37">
    <w:name w:val="Light Shading Accent 3"/>
    <w:basedOn w:val="32"/>
    <w:qFormat/>
    <w:uiPriority w:val="60"/>
    <w:rPr>
      <w:color w:val="76923C" w:themeColor="accent3" w:themeShade="BF"/>
    </w:rPr>
    <w:tblPr>
      <w:tblBorders>
        <w:top w:val="single" w:color="9BBB59" w:themeColor="accent3" w:sz="8" w:space="0"/>
        <w:bottom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38">
    <w:name w:val="Light Shading Accent 4"/>
    <w:basedOn w:val="32"/>
    <w:qFormat/>
    <w:uiPriority w:val="60"/>
    <w:rPr>
      <w:color w:val="5F497A" w:themeColor="accent4" w:themeShade="BF"/>
    </w:rPr>
    <w:tblPr>
      <w:tblBorders>
        <w:top w:val="single" w:color="8064A2" w:themeColor="accent4" w:sz="8" w:space="0"/>
        <w:bottom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39">
    <w:name w:val="Light Shading Accent 5"/>
    <w:basedOn w:val="32"/>
    <w:qFormat/>
    <w:uiPriority w:val="60"/>
    <w:rPr>
      <w:color w:val="31849B" w:themeColor="accent5" w:themeShade="BF"/>
    </w:rPr>
    <w:tblPr>
      <w:tblBorders>
        <w:top w:val="single" w:color="4BACC6" w:themeColor="accent5" w:sz="8" w:space="0"/>
        <w:bottom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</w:style>
  <w:style w:type="table" w:styleId="40">
    <w:name w:val="Light Shading Accent 6"/>
    <w:basedOn w:val="32"/>
    <w:qFormat/>
    <w:uiPriority w:val="60"/>
    <w:rPr>
      <w:color w:val="E36C09" w:themeColor="accent6" w:themeShade="BF"/>
    </w:rPr>
    <w:tblPr>
      <w:tblBorders>
        <w:top w:val="single" w:color="F79646" w:themeColor="accent6" w:sz="8" w:space="0"/>
        <w:bottom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</w:style>
  <w:style w:type="table" w:styleId="41">
    <w:name w:val="Light List"/>
    <w:basedOn w:val="32"/>
    <w:qFormat/>
    <w:uiPriority w:val="61"/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42">
    <w:name w:val="Light List Accent 1"/>
    <w:basedOn w:val="32"/>
    <w:qFormat/>
    <w:uiPriority w:val="61"/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43">
    <w:name w:val="Light List Accent 2"/>
    <w:basedOn w:val="32"/>
    <w:qFormat/>
    <w:uiPriority w:val="61"/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44">
    <w:name w:val="Light List Accent 3"/>
    <w:basedOn w:val="32"/>
    <w:qFormat/>
    <w:uiPriority w:val="61"/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45">
    <w:name w:val="Light List Accent 4"/>
    <w:basedOn w:val="32"/>
    <w:qFormat/>
    <w:uiPriority w:val="61"/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46">
    <w:name w:val="Light List Accent 5"/>
    <w:basedOn w:val="32"/>
    <w:qFormat/>
    <w:uiPriority w:val="61"/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47">
    <w:name w:val="Light List Accent 6"/>
    <w:basedOn w:val="32"/>
    <w:qFormat/>
    <w:uiPriority w:val="61"/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48">
    <w:name w:val="Light Grid"/>
    <w:basedOn w:val="32"/>
    <w:qFormat/>
    <w:uiPriority w:val="62"/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BFBFBF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sz="8" w:space="0"/>
        </w:tcBorders>
        <w:shd w:val="clear" w:color="auto" w:fill="BFBFBF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sz="8" w:space="0"/>
        </w:tcBorders>
      </w:tcPr>
    </w:tblStylePr>
  </w:style>
  <w:style w:type="table" w:styleId="49">
    <w:name w:val="Light Grid Accent 1"/>
    <w:basedOn w:val="32"/>
    <w:qFormat/>
    <w:uiPriority w:val="62"/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sz="8" w:space="0"/>
        </w:tcBorders>
      </w:tcPr>
    </w:tblStylePr>
  </w:style>
  <w:style w:type="table" w:styleId="50">
    <w:name w:val="Light Grid Accent 2"/>
    <w:basedOn w:val="32"/>
    <w:qFormat/>
    <w:uiPriority w:val="62"/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3" w:themeFill="accent2" w:themeFillTint="3F"/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sz="8" w:space="0"/>
        </w:tcBorders>
        <w:shd w:val="clear" w:color="auto" w:fill="EFD3D3" w:themeFill="accent2" w:themeFillTint="3F"/>
      </w:tcPr>
    </w:tblStylePr>
    <w:tblStylePr w:type="band2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sz="8" w:space="0"/>
        </w:tcBorders>
      </w:tcPr>
    </w:tblStylePr>
  </w:style>
  <w:style w:type="table" w:styleId="51">
    <w:name w:val="Light Grid Accent 3"/>
    <w:basedOn w:val="32"/>
    <w:qFormat/>
    <w:uiPriority w:val="62"/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sz="8" w:space="0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sz="8" w:space="0"/>
        </w:tcBorders>
      </w:tcPr>
    </w:tblStylePr>
  </w:style>
  <w:style w:type="table" w:styleId="52">
    <w:name w:val="Light Grid Accent 4"/>
    <w:basedOn w:val="32"/>
    <w:qFormat/>
    <w:uiPriority w:val="62"/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sz="8" w:space="0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sz="8" w:space="0"/>
        </w:tcBorders>
      </w:tcPr>
    </w:tblStylePr>
  </w:style>
  <w:style w:type="table" w:styleId="53">
    <w:name w:val="Light Grid Accent 5"/>
    <w:basedOn w:val="32"/>
    <w:qFormat/>
    <w:uiPriority w:val="62"/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0" w:themeFill="accent5" w:themeFillTint="3F"/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sz="8" w:space="0"/>
        </w:tcBorders>
        <w:shd w:val="clear" w:color="auto" w:fill="D2EAF0" w:themeFill="accent5" w:themeFillTint="3F"/>
      </w:tcPr>
    </w:tblStylePr>
    <w:tblStylePr w:type="band2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sz="8" w:space="0"/>
        </w:tcBorders>
      </w:tcPr>
    </w:tblStylePr>
  </w:style>
  <w:style w:type="table" w:styleId="54">
    <w:name w:val="Light Grid Accent 6"/>
    <w:basedOn w:val="32"/>
    <w:qFormat/>
    <w:uiPriority w:val="62"/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5D1" w:themeFill="accent6" w:themeFillTint="3F"/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sz="8" w:space="0"/>
        </w:tcBorders>
        <w:shd w:val="clear" w:color="auto" w:fill="FDE5D1" w:themeFill="accent6" w:themeFillTint="3F"/>
      </w:tcPr>
    </w:tblStylePr>
    <w:tblStylePr w:type="band2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sz="8" w:space="0"/>
        </w:tcBorders>
      </w:tcPr>
    </w:tblStylePr>
  </w:style>
  <w:style w:type="table" w:styleId="55">
    <w:name w:val="Medium Shading 1"/>
    <w:basedOn w:val="32"/>
    <w:qFormat/>
    <w:uiPriority w:val="63"/>
    <w:tblPr>
      <w:tblBorders>
        <w:top w:val="single" w:color="3F3F3F" w:themeColor="text1" w:themeTint="BF" w:sz="8" w:space="0"/>
        <w:left w:val="single" w:color="3F3F3F" w:themeColor="text1" w:themeTint="BF" w:sz="8" w:space="0"/>
        <w:bottom w:val="single" w:color="3F3F3F" w:themeColor="text1" w:themeTint="BF" w:sz="8" w:space="0"/>
        <w:right w:val="single" w:color="3F3F3F" w:themeColor="text1" w:themeTint="BF" w:sz="8" w:space="0"/>
        <w:insideH w:val="single" w:color="3F3F3F" w:themeColor="tex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3F3F3F" w:themeColor="text1" w:themeTint="BF" w:sz="8" w:space="0"/>
          <w:left w:val="single" w:color="3F3F3F" w:themeColor="text1" w:themeTint="BF" w:sz="8" w:space="0"/>
          <w:bottom w:val="single" w:color="3F3F3F" w:themeColor="text1" w:themeTint="BF" w:sz="8" w:space="0"/>
          <w:right w:val="single" w:color="3F3F3F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3F3F3F" w:themeColor="text1" w:themeTint="BF" w:sz="6" w:space="0"/>
          <w:left w:val="single" w:color="3F3F3F" w:themeColor="text1" w:themeTint="BF" w:sz="8" w:space="0"/>
          <w:bottom w:val="single" w:color="3F3F3F" w:themeColor="text1" w:themeTint="BF" w:sz="8" w:space="0"/>
          <w:right w:val="single" w:color="3F3F3F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FBF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BFBFBF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6">
    <w:name w:val="Medium Shading 1 Accent 1"/>
    <w:basedOn w:val="32"/>
    <w:qFormat/>
    <w:uiPriority w:val="63"/>
    <w:tblPr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7">
    <w:name w:val="Medium Shading 1 Accent 2"/>
    <w:basedOn w:val="32"/>
    <w:qFormat/>
    <w:uiPriority w:val="63"/>
    <w:tblPr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3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3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8">
    <w:name w:val="Medium Shading 1 Accent 3"/>
    <w:basedOn w:val="32"/>
    <w:qFormat/>
    <w:uiPriority w:val="63"/>
    <w:tblPr>
      <w:tblBorders>
        <w:top w:val="single" w:color="B4CC82" w:themeColor="accent3" w:themeTint="BF" w:sz="8" w:space="0"/>
        <w:left w:val="single" w:color="B4CC82" w:themeColor="accent3" w:themeTint="BF" w:sz="8" w:space="0"/>
        <w:bottom w:val="single" w:color="B4CC82" w:themeColor="accent3" w:themeTint="BF" w:sz="8" w:space="0"/>
        <w:right w:val="single" w:color="B4CC82" w:themeColor="accent3" w:themeTint="BF" w:sz="8" w:space="0"/>
        <w:insideH w:val="single" w:color="B4CC82" w:themeColor="accent3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B4CC82" w:themeColor="accent3" w:themeTint="BF" w:sz="8" w:space="0"/>
          <w:left w:val="single" w:color="B4CC82" w:themeColor="accent3" w:themeTint="BF" w:sz="8" w:space="0"/>
          <w:bottom w:val="single" w:color="B4CC82" w:themeColor="accent3" w:themeTint="BF" w:sz="8" w:space="0"/>
          <w:right w:val="single" w:color="B4CC82" w:themeColor="accent3" w:themeTint="BF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4CC82" w:themeColor="accent3" w:themeTint="BF" w:sz="6" w:space="0"/>
          <w:left w:val="single" w:color="B4CC82" w:themeColor="accent3" w:themeTint="BF" w:sz="8" w:space="0"/>
          <w:bottom w:val="single" w:color="B4CC82" w:themeColor="accent3" w:themeTint="BF" w:sz="8" w:space="0"/>
          <w:right w:val="single" w:color="B4CC82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9">
    <w:name w:val="Medium Shading 1 Accent 4"/>
    <w:basedOn w:val="32"/>
    <w:qFormat/>
    <w:uiPriority w:val="63"/>
    <w:tblPr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60">
    <w:name w:val="Medium Shading 1 Accent 5"/>
    <w:basedOn w:val="32"/>
    <w:qFormat/>
    <w:uiPriority w:val="63"/>
    <w:tblPr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0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0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61">
    <w:name w:val="Medium Shading 1 Accent 6"/>
    <w:basedOn w:val="32"/>
    <w:qFormat/>
    <w:uiPriority w:val="63"/>
    <w:tblPr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5D1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5D1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62">
    <w:name w:val="Medium Shading 2"/>
    <w:basedOn w:val="32"/>
    <w:qFormat/>
    <w:uiPriority w:val="64"/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3">
    <w:name w:val="Medium Shading 2 Accent 1"/>
    <w:basedOn w:val="32"/>
    <w:qFormat/>
    <w:uiPriority w:val="64"/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4">
    <w:name w:val="Medium Shading 2 Accent 2"/>
    <w:basedOn w:val="32"/>
    <w:qFormat/>
    <w:uiPriority w:val="64"/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5">
    <w:name w:val="Medium Shading 2 Accent 3"/>
    <w:basedOn w:val="32"/>
    <w:qFormat/>
    <w:uiPriority w:val="64"/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6">
    <w:name w:val="Medium Shading 2 Accent 4"/>
    <w:basedOn w:val="32"/>
    <w:qFormat/>
    <w:uiPriority w:val="64"/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7">
    <w:name w:val="Medium Shading 2 Accent 5"/>
    <w:basedOn w:val="32"/>
    <w:qFormat/>
    <w:uiPriority w:val="64"/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8">
    <w:name w:val="Medium Shading 2 Accent 6"/>
    <w:basedOn w:val="32"/>
    <w:qFormat/>
    <w:uiPriority w:val="64"/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9">
    <w:name w:val="Medium List 1"/>
    <w:basedOn w:val="32"/>
    <w:qFormat/>
    <w:uiPriority w:val="65"/>
    <w:rPr>
      <w:color w:val="000000" w:themeColor="text1"/>
    </w:rPr>
    <w:tblPr>
      <w:tblBorders>
        <w:top w:val="single" w:color="000000" w:themeColor="text1" w:sz="8" w:space="0"/>
        <w:bottom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BFBFBF" w:themeFill="text1" w:themeFillTint="3F"/>
      </w:tcPr>
    </w:tblStylePr>
    <w:tblStylePr w:type="band1Horz">
      <w:tblPr/>
      <w:tcPr>
        <w:shd w:val="clear" w:color="auto" w:fill="BFBFBF" w:themeFill="text1" w:themeFillTint="3F"/>
      </w:tcPr>
    </w:tblStylePr>
  </w:style>
  <w:style w:type="table" w:styleId="70">
    <w:name w:val="Medium List 1 Accent 1"/>
    <w:basedOn w:val="32"/>
    <w:qFormat/>
    <w:uiPriority w:val="65"/>
    <w:rPr>
      <w:color w:val="000000" w:themeColor="text1"/>
    </w:rPr>
    <w:tblPr>
      <w:tblBorders>
        <w:top w:val="single" w:color="4F81BD" w:themeColor="accent1" w:sz="8" w:space="0"/>
        <w:bottom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71">
    <w:name w:val="Medium List 1 Accent 2"/>
    <w:basedOn w:val="32"/>
    <w:qFormat/>
    <w:uiPriority w:val="65"/>
    <w:rPr>
      <w:color w:val="000000" w:themeColor="text1"/>
    </w:rPr>
    <w:tblPr>
      <w:tblBorders>
        <w:top w:val="single" w:color="C0504D" w:themeColor="accent2" w:sz="8" w:space="0"/>
        <w:bottom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/>
      <w:tcPr>
        <w:shd w:val="clear" w:color="auto" w:fill="EFD3D3" w:themeFill="accent2" w:themeFillTint="3F"/>
      </w:tcPr>
    </w:tblStylePr>
    <w:tblStylePr w:type="band1Horz">
      <w:tblPr/>
      <w:tcPr>
        <w:shd w:val="clear" w:color="auto" w:fill="EFD3D3" w:themeFill="accent2" w:themeFillTint="3F"/>
      </w:tcPr>
    </w:tblStylePr>
  </w:style>
  <w:style w:type="table" w:styleId="72">
    <w:name w:val="Medium List 1 Accent 3"/>
    <w:basedOn w:val="32"/>
    <w:qFormat/>
    <w:uiPriority w:val="65"/>
    <w:rPr>
      <w:color w:val="000000" w:themeColor="text1"/>
    </w:rPr>
    <w:tblPr>
      <w:tblBorders>
        <w:top w:val="single" w:color="9BBB59" w:themeColor="accent3" w:sz="8" w:space="0"/>
        <w:bottom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73">
    <w:name w:val="Medium List 1 Accent 4"/>
    <w:basedOn w:val="32"/>
    <w:qFormat/>
    <w:uiPriority w:val="65"/>
    <w:rPr>
      <w:color w:val="000000" w:themeColor="text1"/>
    </w:rPr>
    <w:tblPr>
      <w:tblBorders>
        <w:top w:val="single" w:color="8064A2" w:themeColor="accent4" w:sz="8" w:space="0"/>
        <w:bottom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74">
    <w:name w:val="Medium List 1 Accent 5"/>
    <w:basedOn w:val="32"/>
    <w:qFormat/>
    <w:uiPriority w:val="65"/>
    <w:rPr>
      <w:color w:val="000000" w:themeColor="text1"/>
    </w:rPr>
    <w:tblPr>
      <w:tblBorders>
        <w:top w:val="single" w:color="4BACC6" w:themeColor="accent5" w:sz="8" w:space="0"/>
        <w:bottom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/>
      <w:tcPr>
        <w:shd w:val="clear" w:color="auto" w:fill="D2EAF0" w:themeFill="accent5" w:themeFillTint="3F"/>
      </w:tcPr>
    </w:tblStylePr>
    <w:tblStylePr w:type="band1Horz">
      <w:tblPr/>
      <w:tcPr>
        <w:shd w:val="clear" w:color="auto" w:fill="D2EAF0" w:themeFill="accent5" w:themeFillTint="3F"/>
      </w:tcPr>
    </w:tblStylePr>
  </w:style>
  <w:style w:type="table" w:styleId="75">
    <w:name w:val="Medium List 1 Accent 6"/>
    <w:basedOn w:val="32"/>
    <w:qFormat/>
    <w:uiPriority w:val="65"/>
    <w:rPr>
      <w:color w:val="000000" w:themeColor="text1"/>
    </w:rPr>
    <w:tblPr>
      <w:tblBorders>
        <w:top w:val="single" w:color="F79646" w:themeColor="accent6" w:sz="8" w:space="0"/>
        <w:bottom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/>
      <w:tcPr>
        <w:shd w:val="clear" w:color="auto" w:fill="FDE5D1" w:themeFill="accent6" w:themeFillTint="3F"/>
      </w:tcPr>
    </w:tblStylePr>
    <w:tblStylePr w:type="band1Horz">
      <w:tblPr/>
      <w:tcPr>
        <w:shd w:val="clear" w:color="auto" w:fill="FDE5D1" w:themeFill="accent6" w:themeFillTint="3F"/>
      </w:tcPr>
    </w:tblStylePr>
  </w:style>
  <w:style w:type="table" w:styleId="76">
    <w:name w:val="Medium List 2"/>
    <w:basedOn w:val="32"/>
    <w:qFormat/>
    <w:uiPriority w:val="66"/>
    <w:rPr>
      <w:rFonts w:asciiTheme="majorHAnsi" w:hAnsiTheme="majorHAnsi" w:eastAsiaTheme="majorEastAsia" w:cstheme="majorBidi"/>
      <w:color w:val="000000" w:themeColor="text1"/>
    </w:r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BFBFBF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7">
    <w:name w:val="Medium List 2 Accent 1"/>
    <w:basedOn w:val="32"/>
    <w:qFormat/>
    <w:uiPriority w:val="66"/>
    <w:rPr>
      <w:rFonts w:asciiTheme="majorHAnsi" w:hAnsiTheme="majorHAnsi" w:eastAsiaTheme="majorEastAsia" w:cstheme="majorBidi"/>
      <w:color w:val="000000" w:themeColor="text1"/>
    </w:r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8">
    <w:name w:val="Medium List 2 Accent 2"/>
    <w:basedOn w:val="32"/>
    <w:qFormat/>
    <w:uiPriority w:val="66"/>
    <w:rPr>
      <w:rFonts w:asciiTheme="majorHAnsi" w:hAnsiTheme="majorHAnsi" w:eastAsiaTheme="majorEastAsia" w:cstheme="majorBidi"/>
      <w:color w:val="000000" w:themeColor="text1"/>
    </w:r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3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9">
    <w:name w:val="Medium List 2 Accent 3"/>
    <w:basedOn w:val="32"/>
    <w:qFormat/>
    <w:uiPriority w:val="66"/>
    <w:rPr>
      <w:rFonts w:asciiTheme="majorHAnsi" w:hAnsiTheme="majorHAnsi" w:eastAsiaTheme="majorEastAsia" w:cstheme="majorBidi"/>
      <w:color w:val="000000" w:themeColor="text1"/>
    </w:r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0">
    <w:name w:val="Medium List 2 Accent 4"/>
    <w:basedOn w:val="32"/>
    <w:qFormat/>
    <w:uiPriority w:val="66"/>
    <w:rPr>
      <w:rFonts w:asciiTheme="majorHAnsi" w:hAnsiTheme="majorHAnsi" w:eastAsiaTheme="majorEastAsia" w:cstheme="majorBidi"/>
      <w:color w:val="000000" w:themeColor="text1"/>
    </w:r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1">
    <w:name w:val="Medium List 2 Accent 5"/>
    <w:basedOn w:val="32"/>
    <w:qFormat/>
    <w:uiPriority w:val="66"/>
    <w:rPr>
      <w:rFonts w:asciiTheme="majorHAnsi" w:hAnsiTheme="majorHAnsi" w:eastAsiaTheme="majorEastAsia" w:cstheme="majorBidi"/>
      <w:color w:val="000000" w:themeColor="text1"/>
    </w:r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0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2">
    <w:name w:val="Medium List 2 Accent 6"/>
    <w:basedOn w:val="32"/>
    <w:qFormat/>
    <w:uiPriority w:val="66"/>
    <w:rPr>
      <w:rFonts w:asciiTheme="majorHAnsi" w:hAnsiTheme="majorHAnsi" w:eastAsiaTheme="majorEastAsia" w:cstheme="majorBidi"/>
      <w:color w:val="000000" w:themeColor="text1"/>
    </w:r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5D1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3">
    <w:name w:val="Medium Grid 1"/>
    <w:basedOn w:val="32"/>
    <w:qFormat/>
    <w:uiPriority w:val="67"/>
    <w:tblPr>
      <w:tblBorders>
        <w:top w:val="single" w:color="3F3F3F" w:themeColor="text1" w:themeTint="BF" w:sz="8" w:space="0"/>
        <w:left w:val="single" w:color="3F3F3F" w:themeColor="text1" w:themeTint="BF" w:sz="8" w:space="0"/>
        <w:bottom w:val="single" w:color="3F3F3F" w:themeColor="text1" w:themeTint="BF" w:sz="8" w:space="0"/>
        <w:right w:val="single" w:color="3F3F3F" w:themeColor="text1" w:themeTint="BF" w:sz="8" w:space="0"/>
        <w:insideH w:val="single" w:color="3F3F3F" w:themeColor="text1" w:themeTint="BF" w:sz="8" w:space="0"/>
        <w:insideV w:val="single" w:color="3F3F3F" w:themeColor="tex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FBFBF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3F3F3F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7F7F7F" w:themeFill="text1" w:themeFillTint="7F"/>
      </w:tcPr>
    </w:tblStylePr>
    <w:tblStylePr w:type="band1Horz">
      <w:tblPr/>
      <w:tcPr>
        <w:shd w:val="clear" w:color="auto" w:fill="7F7F7F" w:themeFill="text1" w:themeFillTint="7F"/>
      </w:tcPr>
    </w:tblStylePr>
  </w:style>
  <w:style w:type="table" w:styleId="84">
    <w:name w:val="Medium Grid 1 Accent 1"/>
    <w:basedOn w:val="32"/>
    <w:qFormat/>
    <w:uiPriority w:val="67"/>
    <w:tblPr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C0DE" w:themeFill="accent1" w:themeFillTint="7F"/>
      </w:tcPr>
    </w:tblStylePr>
    <w:tblStylePr w:type="band1Horz">
      <w:tblPr/>
      <w:tcPr>
        <w:shd w:val="clear" w:color="auto" w:fill="A7C0DE" w:themeFill="accent1" w:themeFillTint="7F"/>
      </w:tcPr>
    </w:tblStylePr>
  </w:style>
  <w:style w:type="table" w:styleId="85">
    <w:name w:val="Medium Grid 1 Accent 2"/>
    <w:basedOn w:val="32"/>
    <w:qFormat/>
    <w:uiPriority w:val="67"/>
    <w:tblPr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3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86">
    <w:name w:val="Medium Grid 1 Accent 3"/>
    <w:basedOn w:val="32"/>
    <w:qFormat/>
    <w:uiPriority w:val="67"/>
    <w:tblPr>
      <w:tblBorders>
        <w:top w:val="single" w:color="B4CC82" w:themeColor="accent3" w:themeTint="BF" w:sz="8" w:space="0"/>
        <w:left w:val="single" w:color="B4CC82" w:themeColor="accent3" w:themeTint="BF" w:sz="8" w:space="0"/>
        <w:bottom w:val="single" w:color="B4CC82" w:themeColor="accent3" w:themeTint="BF" w:sz="8" w:space="0"/>
        <w:right w:val="single" w:color="B4CC82" w:themeColor="accent3" w:themeTint="BF" w:sz="8" w:space="0"/>
        <w:insideH w:val="single" w:color="B4CC82" w:themeColor="accent3" w:themeTint="BF" w:sz="8" w:space="0"/>
        <w:insideV w:val="single" w:color="B4CC82" w:themeColor="accent3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4CC82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87">
    <w:name w:val="Medium Grid 1 Accent 4"/>
    <w:basedOn w:val="32"/>
    <w:qFormat/>
    <w:uiPriority w:val="67"/>
    <w:tblPr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88">
    <w:name w:val="Medium Grid 1 Accent 5"/>
    <w:basedOn w:val="32"/>
    <w:qFormat/>
    <w:uiPriority w:val="67"/>
    <w:tblPr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0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89">
    <w:name w:val="Medium Grid 1 Accent 6"/>
    <w:basedOn w:val="32"/>
    <w:qFormat/>
    <w:uiPriority w:val="67"/>
    <w:tblPr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5D1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90">
    <w:name w:val="Medium Grid 2"/>
    <w:basedOn w:val="32"/>
    <w:qFormat/>
    <w:uiPriority w:val="68"/>
    <w:rPr>
      <w:rFonts w:asciiTheme="majorHAnsi" w:hAnsiTheme="majorHAnsi" w:eastAsiaTheme="majorEastAsia" w:cstheme="majorBidi"/>
      <w:color w:val="000000" w:themeColor="text1"/>
    </w:r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FBFBF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5E5E5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7F7F7F" w:themeFill="text1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7F7F7F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1">
    <w:name w:val="Medium Grid 2 Accent 1"/>
    <w:basedOn w:val="32"/>
    <w:qFormat/>
    <w:uiPriority w:val="68"/>
    <w:rPr>
      <w:rFonts w:asciiTheme="majorHAnsi" w:hAnsiTheme="majorHAnsi" w:eastAsiaTheme="majorEastAsia" w:cstheme="majorBidi"/>
      <w:color w:val="000000" w:themeColor="text1"/>
    </w:r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C0DE" w:themeFill="accent1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A7C0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2">
    <w:name w:val="Medium Grid 2 Accent 2"/>
    <w:basedOn w:val="32"/>
    <w:qFormat/>
    <w:uiPriority w:val="68"/>
    <w:rPr>
      <w:rFonts w:asciiTheme="majorHAnsi" w:hAnsiTheme="majorHAnsi" w:eastAsiaTheme="majorEastAsia" w:cstheme="majorBidi"/>
      <w:color w:val="000000" w:themeColor="text1"/>
    </w:r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3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3">
    <w:name w:val="Medium Grid 2 Accent 3"/>
    <w:basedOn w:val="32"/>
    <w:qFormat/>
    <w:uiPriority w:val="68"/>
    <w:rPr>
      <w:rFonts w:asciiTheme="majorHAnsi" w:hAnsiTheme="majorHAnsi" w:eastAsiaTheme="majorEastAsia" w:cstheme="majorBidi"/>
      <w:color w:val="000000" w:themeColor="text1"/>
    </w:r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4">
    <w:name w:val="Medium Grid 2 Accent 4"/>
    <w:basedOn w:val="32"/>
    <w:qFormat/>
    <w:uiPriority w:val="68"/>
    <w:rPr>
      <w:rFonts w:asciiTheme="majorHAnsi" w:hAnsiTheme="majorHAnsi" w:eastAsiaTheme="majorEastAsia" w:cstheme="majorBidi"/>
      <w:color w:val="000000" w:themeColor="text1"/>
    </w:r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5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5">
    <w:name w:val="Medium Grid 2 Accent 5"/>
    <w:basedOn w:val="32"/>
    <w:qFormat/>
    <w:uiPriority w:val="68"/>
    <w:rPr>
      <w:rFonts w:asciiTheme="majorHAnsi" w:hAnsiTheme="majorHAnsi" w:eastAsiaTheme="majorEastAsia" w:cstheme="majorBidi"/>
      <w:color w:val="000000" w:themeColor="text1"/>
    </w:r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0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6">
    <w:name w:val="Medium Grid 2 Accent 6"/>
    <w:basedOn w:val="32"/>
    <w:qFormat/>
    <w:uiPriority w:val="68"/>
    <w:rPr>
      <w:rFonts w:asciiTheme="majorHAnsi" w:hAnsiTheme="majorHAnsi" w:eastAsiaTheme="majorEastAsia" w:cstheme="majorBidi"/>
      <w:color w:val="000000" w:themeColor="text1"/>
    </w:r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5D1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7">
    <w:name w:val="Medium Grid 3"/>
    <w:basedOn w:val="32"/>
    <w:qFormat/>
    <w:uiPriority w:val="69"/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FBFBF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7F7F7F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7F7F7F" w:themeFill="text1" w:themeFillTint="7F"/>
      </w:tcPr>
    </w:tblStylePr>
  </w:style>
  <w:style w:type="table" w:styleId="98">
    <w:name w:val="Medium Grid 3 Accent 1"/>
    <w:basedOn w:val="32"/>
    <w:qFormat/>
    <w:uiPriority w:val="69"/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C0DE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A7C0DE" w:themeFill="accent1" w:themeFillTint="7F"/>
      </w:tcPr>
    </w:tblStylePr>
  </w:style>
  <w:style w:type="table" w:styleId="99">
    <w:name w:val="Medium Grid 3 Accent 2"/>
    <w:basedOn w:val="32"/>
    <w:qFormat/>
    <w:uiPriority w:val="69"/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3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DFA7A6" w:themeFill="accent2" w:themeFillTint="7F"/>
      </w:tcPr>
    </w:tblStylePr>
  </w:style>
  <w:style w:type="table" w:styleId="100">
    <w:name w:val="Medium Grid 3 Accent 3"/>
    <w:basedOn w:val="32"/>
    <w:qFormat/>
    <w:uiPriority w:val="69"/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CDDDAC" w:themeFill="accent3" w:themeFillTint="7F"/>
      </w:tcPr>
    </w:tblStylePr>
  </w:style>
  <w:style w:type="table" w:styleId="101">
    <w:name w:val="Medium Grid 3 Accent 4"/>
    <w:basedOn w:val="32"/>
    <w:qFormat/>
    <w:uiPriority w:val="69"/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BFB1D0" w:themeFill="accent4" w:themeFillTint="7F"/>
      </w:tcPr>
    </w:tblStylePr>
  </w:style>
  <w:style w:type="table" w:styleId="102">
    <w:name w:val="Medium Grid 3 Accent 5"/>
    <w:basedOn w:val="32"/>
    <w:qFormat/>
    <w:uiPriority w:val="69"/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0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A5D5E2" w:themeFill="accent5" w:themeFillTint="7F"/>
      </w:tcPr>
    </w:tblStylePr>
  </w:style>
  <w:style w:type="table" w:styleId="103">
    <w:name w:val="Medium Grid 3 Accent 6"/>
    <w:basedOn w:val="32"/>
    <w:qFormat/>
    <w:uiPriority w:val="69"/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5D1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FBCAA2" w:themeFill="accent6" w:themeFillTint="7F"/>
      </w:tcPr>
    </w:tblStylePr>
  </w:style>
  <w:style w:type="table" w:styleId="104">
    <w:name w:val="Dark List"/>
    <w:basedOn w:val="32"/>
    <w:qFormat/>
    <w:uiPriority w:val="70"/>
    <w:rPr>
      <w:color w:val="FFFFFF" w:themeColor="background1"/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105">
    <w:name w:val="Dark List Accent 1"/>
    <w:basedOn w:val="32"/>
    <w:qFormat/>
    <w:uiPriority w:val="70"/>
    <w:rPr>
      <w:color w:val="FFFFFF" w:themeColor="background1"/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1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6091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</w:style>
  <w:style w:type="table" w:styleId="106">
    <w:name w:val="Dark List Accent 2"/>
    <w:basedOn w:val="32"/>
    <w:qFormat/>
    <w:uiPriority w:val="70"/>
    <w:rPr>
      <w:color w:val="FFFFFF" w:themeColor="background1"/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734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</w:style>
  <w:style w:type="table" w:styleId="107">
    <w:name w:val="Dark List Accent 3"/>
    <w:basedOn w:val="32"/>
    <w:qFormat/>
    <w:uiPriority w:val="70"/>
    <w:rPr>
      <w:color w:val="FFFFFF" w:themeColor="background1"/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7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108">
    <w:name w:val="Dark List Accent 4"/>
    <w:basedOn w:val="32"/>
    <w:qFormat/>
    <w:uiPriority w:val="70"/>
    <w:rPr>
      <w:color w:val="FFFFFF" w:themeColor="background1"/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0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109">
    <w:name w:val="Dark List Accent 5"/>
    <w:basedOn w:val="32"/>
    <w:qFormat/>
    <w:uiPriority w:val="70"/>
    <w:rPr>
      <w:color w:val="FFFFFF" w:themeColor="background1"/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110">
    <w:name w:val="Dark List Accent 6"/>
    <w:basedOn w:val="32"/>
    <w:qFormat/>
    <w:uiPriority w:val="70"/>
    <w:rPr>
      <w:color w:val="FFFFFF" w:themeColor="background1"/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9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</w:style>
  <w:style w:type="table" w:styleId="111">
    <w:name w:val="Colorful Shading"/>
    <w:basedOn w:val="32"/>
    <w:qFormat/>
    <w:uiPriority w:val="71"/>
    <w:rPr>
      <w:color w:val="000000" w:themeColor="text1"/>
    </w:rPr>
    <w:tblPr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E5E5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7F7F7F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112">
    <w:name w:val="Colorful Shading Accent 1"/>
    <w:basedOn w:val="32"/>
    <w:qFormat/>
    <w:uiPriority w:val="71"/>
    <w:rPr>
      <w:color w:val="000000" w:themeColor="text1"/>
    </w:rPr>
    <w:tblPr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B4D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2B4D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B4D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C0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113">
    <w:name w:val="Colorful Shading Accent 2"/>
    <w:basedOn w:val="32"/>
    <w:qFormat/>
    <w:uiPriority w:val="71"/>
    <w:rPr>
      <w:color w:val="000000" w:themeColor="text1"/>
    </w:rPr>
    <w:tblPr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114">
    <w:name w:val="Colorful Shading Accent 3"/>
    <w:basedOn w:val="32"/>
    <w:qFormat/>
    <w:uiPriority w:val="71"/>
    <w:rPr>
      <w:color w:val="000000" w:themeColor="text1"/>
    </w:rPr>
    <w:tblPr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15">
    <w:name w:val="Colorful Shading Accent 4"/>
    <w:basedOn w:val="32"/>
    <w:qFormat/>
    <w:uiPriority w:val="71"/>
    <w:rPr>
      <w:color w:val="000000" w:themeColor="text1"/>
    </w:rPr>
    <w:tblPr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5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4C3A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4C3A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A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116">
    <w:name w:val="Colorful Shading Accent 5"/>
    <w:basedOn w:val="32"/>
    <w:qFormat/>
    <w:uiPriority w:val="71"/>
    <w:rPr>
      <w:color w:val="000000" w:themeColor="text1"/>
    </w:rPr>
    <w:tblPr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117">
    <w:name w:val="Colorful Shading Accent 6"/>
    <w:basedOn w:val="32"/>
    <w:qFormat/>
    <w:uiPriority w:val="71"/>
    <w:rPr>
      <w:color w:val="000000" w:themeColor="text1"/>
    </w:rPr>
    <w:tblPr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B65607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B65607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7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118">
    <w:name w:val="Colorful List"/>
    <w:basedOn w:val="32"/>
    <w:qFormat/>
    <w:uiPriority w:val="72"/>
    <w:rPr>
      <w:color w:val="000000" w:themeColor="text1"/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E5E5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119">
    <w:name w:val="Colorful List Accent 1"/>
    <w:basedOn w:val="32"/>
    <w:qFormat/>
    <w:uiPriority w:val="72"/>
    <w:rPr>
      <w:color w:val="000000" w:themeColor="text1"/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120">
    <w:name w:val="Colorful List Accent 2"/>
    <w:basedOn w:val="32"/>
    <w:qFormat/>
    <w:uiPriority w:val="72"/>
    <w:rPr>
      <w:color w:val="000000" w:themeColor="text1"/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121">
    <w:name w:val="Colorful List Accent 3"/>
    <w:basedOn w:val="32"/>
    <w:qFormat/>
    <w:uiPriority w:val="72"/>
    <w:rPr>
      <w:color w:val="000000" w:themeColor="text1"/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122">
    <w:name w:val="Colorful List Accent 4"/>
    <w:basedOn w:val="32"/>
    <w:qFormat/>
    <w:uiPriority w:val="72"/>
    <w:rPr>
      <w:color w:val="000000" w:themeColor="text1"/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5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123">
    <w:name w:val="Colorful List Accent 5"/>
    <w:basedOn w:val="32"/>
    <w:qFormat/>
    <w:uiPriority w:val="72"/>
    <w:rPr>
      <w:color w:val="000000" w:themeColor="text1"/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F3730A" w:themeFill="accent6" w:themeFillShade="CC"/>
      </w:tcPr>
    </w:tblStylePr>
    <w:tblStylePr w:type="lastRow">
      <w:rPr>
        <w:b/>
        <w:bCs/>
        <w:color w:val="F3730A"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124">
    <w:name w:val="Colorful List Accent 6"/>
    <w:basedOn w:val="32"/>
    <w:qFormat/>
    <w:uiPriority w:val="72"/>
    <w:rPr>
      <w:color w:val="000000" w:themeColor="text1"/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125">
    <w:name w:val="Colorful Grid"/>
    <w:basedOn w:val="32"/>
    <w:qFormat/>
    <w:uiPriority w:val="73"/>
    <w:rPr>
      <w:color w:val="000000" w:themeColor="text1"/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7F7F7F" w:themeFill="text1" w:themeFillTint="7F"/>
      </w:tcPr>
    </w:tblStylePr>
    <w:tblStylePr w:type="band1Horz">
      <w:tblPr/>
      <w:tcPr>
        <w:shd w:val="clear" w:color="auto" w:fill="7F7F7F" w:themeFill="text1" w:themeFillTint="7F"/>
      </w:tcPr>
    </w:tblStylePr>
  </w:style>
  <w:style w:type="table" w:styleId="126">
    <w:name w:val="Colorful Grid Accent 1"/>
    <w:basedOn w:val="32"/>
    <w:qFormat/>
    <w:uiPriority w:val="73"/>
    <w:rPr>
      <w:color w:val="000000" w:themeColor="text1"/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60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6091" w:themeFill="accent1" w:themeFillShade="BF"/>
      </w:tcPr>
    </w:tblStylePr>
    <w:tblStylePr w:type="band1Vert">
      <w:tblPr/>
      <w:tcPr>
        <w:shd w:val="clear" w:color="auto" w:fill="A7C0DE" w:themeFill="accent1" w:themeFillTint="7F"/>
      </w:tcPr>
    </w:tblStylePr>
    <w:tblStylePr w:type="band1Horz">
      <w:tblPr/>
      <w:tcPr>
        <w:shd w:val="clear" w:color="auto" w:fill="A7C0DE" w:themeFill="accent1" w:themeFillTint="7F"/>
      </w:tcPr>
    </w:tblStylePr>
  </w:style>
  <w:style w:type="table" w:styleId="127">
    <w:name w:val="Colorful Grid Accent 2"/>
    <w:basedOn w:val="32"/>
    <w:qFormat/>
    <w:uiPriority w:val="73"/>
    <w:rPr>
      <w:color w:val="000000" w:themeColor="text1"/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7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7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28">
    <w:name w:val="Colorful Grid Accent 3"/>
    <w:basedOn w:val="32"/>
    <w:qFormat/>
    <w:uiPriority w:val="73"/>
    <w:rPr>
      <w:color w:val="000000" w:themeColor="text1"/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29">
    <w:name w:val="Colorful Grid Accent 4"/>
    <w:basedOn w:val="32"/>
    <w:qFormat/>
    <w:uiPriority w:val="73"/>
    <w:rPr>
      <w:color w:val="000000" w:themeColor="text1"/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30">
    <w:name w:val="Colorful Grid Accent 5"/>
    <w:basedOn w:val="32"/>
    <w:qFormat/>
    <w:uiPriority w:val="73"/>
    <w:rPr>
      <w:color w:val="000000" w:themeColor="text1"/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31">
    <w:name w:val="Colorful Grid Accent 6"/>
    <w:basedOn w:val="32"/>
    <w:qFormat/>
    <w:uiPriority w:val="73"/>
    <w:rPr>
      <w:color w:val="000000" w:themeColor="text1"/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9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9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styleId="133">
    <w:name w:val="Strong"/>
    <w:basedOn w:val="132"/>
    <w:qFormat/>
    <w:uiPriority w:val="22"/>
    <w:rPr>
      <w:b/>
      <w:bCs/>
    </w:rPr>
  </w:style>
  <w:style w:type="character" w:styleId="134">
    <w:name w:val="Emphasis"/>
    <w:basedOn w:val="132"/>
    <w:qFormat/>
    <w:uiPriority w:val="20"/>
    <w:rPr>
      <w:i/>
      <w:iCs/>
    </w:rPr>
  </w:style>
  <w:style w:type="character" w:customStyle="1" w:styleId="135">
    <w:name w:val="页眉 Char"/>
    <w:basedOn w:val="132"/>
    <w:link w:val="25"/>
    <w:qFormat/>
    <w:uiPriority w:val="99"/>
  </w:style>
  <w:style w:type="character" w:customStyle="1" w:styleId="136">
    <w:name w:val="页脚 Char"/>
    <w:basedOn w:val="132"/>
    <w:link w:val="24"/>
    <w:qFormat/>
    <w:uiPriority w:val="99"/>
  </w:style>
  <w:style w:type="paragraph" w:styleId="137">
    <w:name w:val="No Spacing"/>
    <w:qFormat/>
    <w:uiPriority w:val="1"/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  <w:style w:type="character" w:customStyle="1" w:styleId="138">
    <w:name w:val="标题 1 Char"/>
    <w:basedOn w:val="132"/>
    <w:link w:val="3"/>
    <w:qFormat/>
    <w:uiPriority w:val="9"/>
    <w:rPr>
      <w:rFonts w:asciiTheme="majorHAnsi" w:hAnsiTheme="majorHAnsi" w:eastAsiaTheme="majorEastAsia" w:cstheme="majorBidi"/>
      <w:b/>
      <w:bCs/>
      <w:color w:val="366091" w:themeColor="accent1" w:themeShade="BF"/>
      <w:sz w:val="28"/>
      <w:szCs w:val="28"/>
    </w:rPr>
  </w:style>
  <w:style w:type="character" w:customStyle="1" w:styleId="139">
    <w:name w:val="标题 2 Char"/>
    <w:basedOn w:val="132"/>
    <w:link w:val="4"/>
    <w:qFormat/>
    <w:uiPriority w:val="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customStyle="1" w:styleId="140">
    <w:name w:val="标题 3 Char"/>
    <w:basedOn w:val="132"/>
    <w:link w:val="5"/>
    <w:qFormat/>
    <w:uiPriority w:val="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customStyle="1" w:styleId="141">
    <w:name w:val="标题 Char"/>
    <w:basedOn w:val="132"/>
    <w:link w:val="31"/>
    <w:qFormat/>
    <w:uiPriority w:val="10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42">
    <w:name w:val="副标题 Char"/>
    <w:basedOn w:val="132"/>
    <w:link w:val="26"/>
    <w:qFormat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143">
    <w:name w:val="List Paragraph"/>
    <w:basedOn w:val="1"/>
    <w:qFormat/>
    <w:uiPriority w:val="34"/>
    <w:pPr>
      <w:ind w:left="720"/>
      <w:contextualSpacing/>
    </w:pPr>
  </w:style>
  <w:style w:type="character" w:customStyle="1" w:styleId="144">
    <w:name w:val="正文文本 Char"/>
    <w:basedOn w:val="132"/>
    <w:link w:val="19"/>
    <w:qFormat/>
    <w:uiPriority w:val="99"/>
  </w:style>
  <w:style w:type="character" w:customStyle="1" w:styleId="145">
    <w:name w:val="正文文本 2 Char"/>
    <w:basedOn w:val="132"/>
    <w:link w:val="28"/>
    <w:qFormat/>
    <w:uiPriority w:val="99"/>
  </w:style>
  <w:style w:type="character" w:customStyle="1" w:styleId="146">
    <w:name w:val="正文文本 3 Char"/>
    <w:basedOn w:val="132"/>
    <w:link w:val="17"/>
    <w:qFormat/>
    <w:uiPriority w:val="99"/>
    <w:rPr>
      <w:sz w:val="16"/>
      <w:szCs w:val="16"/>
    </w:rPr>
  </w:style>
  <w:style w:type="character" w:customStyle="1" w:styleId="147">
    <w:name w:val="宏文本 Char"/>
    <w:basedOn w:val="132"/>
    <w:link w:val="2"/>
    <w:qFormat/>
    <w:uiPriority w:val="99"/>
    <w:rPr>
      <w:rFonts w:ascii="Courier" w:hAnsi="Courier"/>
      <w:sz w:val="20"/>
      <w:szCs w:val="20"/>
    </w:rPr>
  </w:style>
  <w:style w:type="paragraph" w:styleId="148">
    <w:name w:val="Quote"/>
    <w:basedOn w:val="1"/>
    <w:next w:val="1"/>
    <w:link w:val="149"/>
    <w:qFormat/>
    <w:uiPriority w:val="29"/>
    <w:rPr>
      <w:i/>
      <w:iCs/>
      <w:color w:val="000000" w:themeColor="text1"/>
    </w:rPr>
  </w:style>
  <w:style w:type="character" w:customStyle="1" w:styleId="149">
    <w:name w:val="引用 Char"/>
    <w:basedOn w:val="132"/>
    <w:link w:val="148"/>
    <w:qFormat/>
    <w:uiPriority w:val="29"/>
    <w:rPr>
      <w:i/>
      <w:iCs/>
      <w:color w:val="000000" w:themeColor="text1"/>
    </w:rPr>
  </w:style>
  <w:style w:type="character" w:customStyle="1" w:styleId="150">
    <w:name w:val="标题 4 Char"/>
    <w:basedOn w:val="132"/>
    <w:link w:val="6"/>
    <w:semiHidden/>
    <w:qFormat/>
    <w:uiPriority w:val="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customStyle="1" w:styleId="151">
    <w:name w:val="标题 5 Char"/>
    <w:basedOn w:val="132"/>
    <w:link w:val="7"/>
    <w:semiHidden/>
    <w:qFormat/>
    <w:uiPriority w:val="9"/>
    <w:rPr>
      <w:rFonts w:asciiTheme="majorHAnsi" w:hAnsiTheme="majorHAnsi" w:eastAsiaTheme="majorEastAsia" w:cstheme="majorBidi"/>
      <w:color w:val="244061" w:themeColor="accent1" w:themeShade="80"/>
    </w:rPr>
  </w:style>
  <w:style w:type="character" w:customStyle="1" w:styleId="152">
    <w:name w:val="标题 6 Char"/>
    <w:basedOn w:val="132"/>
    <w:link w:val="8"/>
    <w:semiHidden/>
    <w:qFormat/>
    <w:uiPriority w:val="9"/>
    <w:rPr>
      <w:rFonts w:asciiTheme="majorHAnsi" w:hAnsiTheme="majorHAnsi" w:eastAsiaTheme="majorEastAsia" w:cstheme="majorBidi"/>
      <w:i/>
      <w:iCs/>
      <w:color w:val="244061" w:themeColor="accent1" w:themeShade="80"/>
    </w:rPr>
  </w:style>
  <w:style w:type="character" w:customStyle="1" w:styleId="153">
    <w:name w:val="标题 7 Char"/>
    <w:basedOn w:val="132"/>
    <w:link w:val="9"/>
    <w:semiHidden/>
    <w:qFormat/>
    <w:uiPriority w:val="9"/>
    <w:rPr>
      <w:rFonts w:asciiTheme="majorHAnsi" w:hAnsiTheme="majorHAnsi" w:eastAsiaTheme="majorEastAsia" w:cstheme="majorBidi"/>
      <w:i/>
      <w:iCs/>
      <w:color w:val="3F3F3F" w:themeColor="text1" w:themeTint="BF"/>
    </w:rPr>
  </w:style>
  <w:style w:type="character" w:customStyle="1" w:styleId="154">
    <w:name w:val="标题 8 Char"/>
    <w:basedOn w:val="132"/>
    <w:link w:val="10"/>
    <w:semiHidden/>
    <w:qFormat/>
    <w:uiPriority w:val="9"/>
    <w:rPr>
      <w:rFonts w:asciiTheme="majorHAnsi" w:hAnsiTheme="majorHAnsi" w:eastAsiaTheme="majorEastAsia" w:cstheme="majorBidi"/>
      <w:color w:val="4F81BD" w:themeColor="accent1"/>
      <w:sz w:val="20"/>
      <w:szCs w:val="20"/>
    </w:rPr>
  </w:style>
  <w:style w:type="character" w:customStyle="1" w:styleId="155">
    <w:name w:val="标题 9 Char"/>
    <w:basedOn w:val="132"/>
    <w:link w:val="11"/>
    <w:semiHidden/>
    <w:qFormat/>
    <w:uiPriority w:val="9"/>
    <w:rPr>
      <w:rFonts w:asciiTheme="majorHAnsi" w:hAnsiTheme="majorHAnsi" w:eastAsiaTheme="majorEastAsia" w:cstheme="majorBidi"/>
      <w:i/>
      <w:iCs/>
      <w:color w:val="3F3F3F" w:themeColor="text1" w:themeTint="BF"/>
      <w:sz w:val="20"/>
      <w:szCs w:val="20"/>
    </w:rPr>
  </w:style>
  <w:style w:type="paragraph" w:styleId="156">
    <w:name w:val="Intense Quote"/>
    <w:basedOn w:val="1"/>
    <w:next w:val="1"/>
    <w:link w:val="157"/>
    <w:qFormat/>
    <w:uiPriority w:val="30"/>
    <w:pPr>
      <w:pBdr>
        <w:bottom w:val="single" w:color="4F81BD" w:themeColor="accent1" w:sz="4" w:space="4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157">
    <w:name w:val="明显引用 Char"/>
    <w:basedOn w:val="132"/>
    <w:link w:val="156"/>
    <w:qFormat/>
    <w:uiPriority w:val="30"/>
    <w:rPr>
      <w:b/>
      <w:bCs/>
      <w:i/>
      <w:iCs/>
      <w:color w:val="4F81BD" w:themeColor="accent1"/>
    </w:rPr>
  </w:style>
  <w:style w:type="character" w:customStyle="1" w:styleId="158">
    <w:name w:val="不明显强调1"/>
    <w:basedOn w:val="132"/>
    <w:qFormat/>
    <w:uiPriority w:val="19"/>
    <w:rPr>
      <w:i/>
      <w:iCs/>
      <w:color w:val="7E7E7E" w:themeColor="text1" w:themeTint="80"/>
    </w:rPr>
  </w:style>
  <w:style w:type="character" w:customStyle="1" w:styleId="159">
    <w:name w:val="明显强调1"/>
    <w:basedOn w:val="132"/>
    <w:qFormat/>
    <w:uiPriority w:val="21"/>
    <w:rPr>
      <w:b/>
      <w:bCs/>
      <w:i/>
      <w:iCs/>
      <w:color w:val="4F81BD" w:themeColor="accent1"/>
    </w:rPr>
  </w:style>
  <w:style w:type="character" w:customStyle="1" w:styleId="160">
    <w:name w:val="不明显参考1"/>
    <w:basedOn w:val="132"/>
    <w:qFormat/>
    <w:uiPriority w:val="31"/>
    <w:rPr>
      <w:smallCaps/>
      <w:color w:val="C0504D" w:themeColor="accent2"/>
      <w:u w:val="single"/>
    </w:rPr>
  </w:style>
  <w:style w:type="character" w:customStyle="1" w:styleId="161">
    <w:name w:val="明显参考1"/>
    <w:basedOn w:val="132"/>
    <w:qFormat/>
    <w:uiPriority w:val="32"/>
    <w:rPr>
      <w:b/>
      <w:bCs/>
      <w:smallCaps/>
      <w:color w:val="C0504D" w:themeColor="accent2"/>
      <w:spacing w:val="5"/>
      <w:u w:val="single"/>
    </w:rPr>
  </w:style>
  <w:style w:type="character" w:customStyle="1" w:styleId="162">
    <w:name w:val="书籍标题1"/>
    <w:basedOn w:val="132"/>
    <w:qFormat/>
    <w:uiPriority w:val="33"/>
    <w:rPr>
      <w:b/>
      <w:bCs/>
      <w:smallCaps/>
      <w:spacing w:val="5"/>
    </w:rPr>
  </w:style>
  <w:style w:type="paragraph" w:customStyle="1" w:styleId="163">
    <w:name w:val="TOC 标题1"/>
    <w:basedOn w:val="3"/>
    <w:next w:val="1"/>
    <w:semiHidden/>
    <w:unhideWhenUsed/>
    <w:qFormat/>
    <w:uiPriority w:val="39"/>
    <w:pPr>
      <w:outlineLvl w:val="9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2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8CE3D59-1633-4A80-B297-7197BE8AE89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186</Words>
  <Characters>1066</Characters>
  <Lines>8</Lines>
  <Paragraphs>2</Paragraphs>
  <TotalTime>26</TotalTime>
  <ScaleCrop>false</ScaleCrop>
  <LinksUpToDate>false</LinksUpToDate>
  <CharactersWithSpaces>1250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2013-12-23T23:15:00Z</dcterms:created>
  <dc:creator>python-docx</dc:creator>
  <dc:description>generated by python-docx</dc:description>
  <cp:lastModifiedBy>吕珊珊</cp:lastModifiedBy>
  <cp:lastPrinted>2020-01-15T02:20:00Z</cp:lastPrinted>
  <dcterms:modified xsi:type="dcterms:W3CDTF">2021-08-15T10:32:26Z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35F2B26851AC4AECA89F4B53C04B4E08</vt:lpwstr>
  </property>
</Properties>
</file>